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4277" w:rsidRPr="00475113" w:rsidRDefault="00105336" w:rsidP="00364CD7">
      <w:pPr>
        <w:spacing w:before="70"/>
        <w:ind w:left="1521" w:hanging="1095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30B1F1C" wp14:editId="6FA5F5F4">
            <wp:extent cx="6641945" cy="9134475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1945" cy="913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4089" w:rsidRPr="00475113">
        <w:rPr>
          <w:w w:val="99"/>
          <w:sz w:val="24"/>
          <w:szCs w:val="24"/>
        </w:rPr>
        <w:t>.</w:t>
      </w:r>
    </w:p>
    <w:p w:rsidR="00FB7DEE" w:rsidRDefault="00FB7DEE" w:rsidP="00FB7DEE">
      <w:pPr>
        <w:spacing w:before="66"/>
        <w:ind w:right="-143"/>
        <w:outlineLvl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</w:t>
      </w:r>
    </w:p>
    <w:p w:rsidR="00034277" w:rsidRDefault="00FB7DEE" w:rsidP="00364CD7">
      <w:pPr>
        <w:spacing w:before="66"/>
        <w:ind w:right="-143"/>
        <w:outlineLvl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</w:t>
      </w:r>
    </w:p>
    <w:p w:rsidR="00364CD7" w:rsidRPr="00364CD7" w:rsidRDefault="00364CD7" w:rsidP="00364CD7">
      <w:pPr>
        <w:spacing w:before="66"/>
        <w:ind w:right="-143"/>
        <w:outlineLvl w:val="0"/>
        <w:rPr>
          <w:b/>
          <w:bCs/>
          <w:sz w:val="24"/>
          <w:szCs w:val="24"/>
        </w:rPr>
      </w:pPr>
    </w:p>
    <w:p w:rsidR="00034277" w:rsidRPr="00475113" w:rsidRDefault="00C14089">
      <w:pPr>
        <w:pStyle w:val="1"/>
        <w:spacing w:before="63"/>
        <w:ind w:left="224"/>
      </w:pPr>
      <w:r w:rsidRPr="00475113"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422910</wp:posOffset>
                </wp:positionH>
                <wp:positionV relativeFrom="paragraph">
                  <wp:posOffset>290195</wp:posOffset>
                </wp:positionV>
                <wp:extent cx="6707505" cy="7620"/>
                <wp:effectExtent l="0" t="0" r="0" b="0"/>
                <wp:wrapTopAndBottom/>
                <wp:docPr id="7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750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450FC86" id="Rectangle 8" o:spid="_x0000_s1026" style="position:absolute;margin-left:33.3pt;margin-top:22.85pt;width:528.15pt;height:.6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" fillcolor="black" stroked="f">
                <w10:wrap type="topAndBottom" anchorx="page"/>
              </v:rect>
            </w:pict>
          </mc:Fallback>
        </mc:AlternateContent>
      </w:r>
      <w:r w:rsidRPr="00475113">
        <w:t>ПОЯСНИТЕЛЬНАЯ</w:t>
      </w:r>
      <w:r w:rsidRPr="00475113">
        <w:rPr>
          <w:spacing w:val="-13"/>
        </w:rPr>
        <w:t xml:space="preserve"> </w:t>
      </w:r>
      <w:r w:rsidRPr="00475113">
        <w:t>ЗАПИСКА</w:t>
      </w:r>
    </w:p>
    <w:p w:rsidR="00034277" w:rsidRPr="00475113" w:rsidRDefault="00C14089">
      <w:pPr>
        <w:spacing w:before="148"/>
        <w:ind w:left="224"/>
        <w:rPr>
          <w:b/>
          <w:sz w:val="24"/>
          <w:szCs w:val="24"/>
        </w:rPr>
      </w:pPr>
      <w:r w:rsidRPr="00475113">
        <w:rPr>
          <w:b/>
          <w:sz w:val="24"/>
          <w:szCs w:val="24"/>
        </w:rPr>
        <w:t>ОБЩАЯ</w:t>
      </w:r>
      <w:r w:rsidRPr="00475113">
        <w:rPr>
          <w:b/>
          <w:spacing w:val="-12"/>
          <w:sz w:val="24"/>
          <w:szCs w:val="24"/>
        </w:rPr>
        <w:t xml:space="preserve"> </w:t>
      </w:r>
      <w:r w:rsidRPr="00475113">
        <w:rPr>
          <w:b/>
          <w:sz w:val="24"/>
          <w:szCs w:val="24"/>
        </w:rPr>
        <w:t>ХАРАКТЕРИСТИКА</w:t>
      </w:r>
      <w:r w:rsidRPr="00475113">
        <w:rPr>
          <w:b/>
          <w:spacing w:val="-10"/>
          <w:sz w:val="24"/>
          <w:szCs w:val="24"/>
        </w:rPr>
        <w:t xml:space="preserve"> </w:t>
      </w:r>
      <w:r w:rsidRPr="00475113">
        <w:rPr>
          <w:b/>
          <w:sz w:val="24"/>
          <w:szCs w:val="24"/>
        </w:rPr>
        <w:t>УЧЕБНОГО</w:t>
      </w:r>
      <w:r w:rsidRPr="00475113">
        <w:rPr>
          <w:b/>
          <w:spacing w:val="-9"/>
          <w:sz w:val="24"/>
          <w:szCs w:val="24"/>
        </w:rPr>
        <w:t xml:space="preserve"> </w:t>
      </w:r>
      <w:r w:rsidRPr="00475113">
        <w:rPr>
          <w:b/>
          <w:sz w:val="24"/>
          <w:szCs w:val="24"/>
        </w:rPr>
        <w:t>КУРСА</w:t>
      </w:r>
      <w:r w:rsidRPr="00475113">
        <w:rPr>
          <w:b/>
          <w:spacing w:val="40"/>
          <w:sz w:val="24"/>
          <w:szCs w:val="24"/>
        </w:rPr>
        <w:t xml:space="preserve"> </w:t>
      </w:r>
      <w:r w:rsidRPr="00475113">
        <w:rPr>
          <w:b/>
          <w:sz w:val="24"/>
          <w:szCs w:val="24"/>
        </w:rPr>
        <w:t>"ГЕОМЕТРИЯ"</w:t>
      </w:r>
    </w:p>
    <w:p w:rsidR="00034277" w:rsidRPr="00475113" w:rsidRDefault="00C14089">
      <w:pPr>
        <w:pStyle w:val="a5"/>
        <w:spacing w:before="149" w:line="292" w:lineRule="auto"/>
        <w:ind w:left="224" w:right="328" w:firstLine="180"/>
        <w:jc w:val="both"/>
      </w:pPr>
      <w:r w:rsidRPr="00475113">
        <w:t>Рабочая программа по учебному курсу "Геометрия" для обучающихся 7 классов разработана на</w:t>
      </w:r>
      <w:r w:rsidRPr="00475113">
        <w:rPr>
          <w:spacing w:val="1"/>
        </w:rPr>
        <w:t xml:space="preserve"> </w:t>
      </w:r>
      <w:r w:rsidRPr="00475113">
        <w:t>основе Федерального государственного образовательного стандарта основного общего образования с</w:t>
      </w:r>
      <w:r w:rsidRPr="00475113">
        <w:rPr>
          <w:spacing w:val="-57"/>
        </w:rPr>
        <w:t xml:space="preserve"> </w:t>
      </w:r>
      <w:r w:rsidRPr="00475113">
        <w:t>учётом и современных</w:t>
      </w:r>
      <w:r w:rsidRPr="00475113">
        <w:rPr>
          <w:spacing w:val="1"/>
        </w:rPr>
        <w:t xml:space="preserve"> </w:t>
      </w:r>
      <w:r w:rsidRPr="00475113">
        <w:t>мировых требований, предъявляемых</w:t>
      </w:r>
      <w:r w:rsidRPr="00475113">
        <w:rPr>
          <w:spacing w:val="1"/>
        </w:rPr>
        <w:t xml:space="preserve"> </w:t>
      </w:r>
      <w:r w:rsidRPr="00475113">
        <w:t>к</w:t>
      </w:r>
      <w:r w:rsidRPr="00475113">
        <w:rPr>
          <w:spacing w:val="1"/>
        </w:rPr>
        <w:t xml:space="preserve"> </w:t>
      </w:r>
      <w:r w:rsidRPr="00475113">
        <w:t>математическому образованию, и</w:t>
      </w:r>
      <w:r w:rsidRPr="00475113">
        <w:rPr>
          <w:spacing w:val="1"/>
        </w:rPr>
        <w:t xml:space="preserve"> </w:t>
      </w:r>
      <w:r w:rsidRPr="00475113">
        <w:t>традиций российского образования, которые обеспечивают овладение ключевыми компетенциями,</w:t>
      </w:r>
      <w:r w:rsidRPr="00475113">
        <w:rPr>
          <w:spacing w:val="1"/>
        </w:rPr>
        <w:t xml:space="preserve"> </w:t>
      </w:r>
      <w:r w:rsidRPr="00475113">
        <w:t>составляющими</w:t>
      </w:r>
      <w:r w:rsidRPr="00475113">
        <w:rPr>
          <w:spacing w:val="1"/>
        </w:rPr>
        <w:t xml:space="preserve"> </w:t>
      </w:r>
      <w:r w:rsidRPr="00475113">
        <w:t>основу</w:t>
      </w:r>
      <w:r w:rsidRPr="00475113">
        <w:rPr>
          <w:spacing w:val="1"/>
        </w:rPr>
        <w:t xml:space="preserve"> </w:t>
      </w:r>
      <w:r w:rsidRPr="00475113">
        <w:t>для</w:t>
      </w:r>
      <w:r w:rsidRPr="00475113">
        <w:rPr>
          <w:spacing w:val="1"/>
        </w:rPr>
        <w:t xml:space="preserve"> </w:t>
      </w:r>
      <w:r w:rsidRPr="00475113">
        <w:t>непрерывного</w:t>
      </w:r>
      <w:r w:rsidRPr="00475113">
        <w:rPr>
          <w:spacing w:val="1"/>
        </w:rPr>
        <w:t xml:space="preserve"> </w:t>
      </w:r>
      <w:r w:rsidRPr="00475113">
        <w:t>образования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саморазвития,</w:t>
      </w:r>
      <w:r w:rsidRPr="00475113">
        <w:rPr>
          <w:spacing w:val="1"/>
        </w:rPr>
        <w:t xml:space="preserve"> </w:t>
      </w:r>
      <w:r w:rsidRPr="00475113">
        <w:t>а</w:t>
      </w:r>
      <w:r w:rsidRPr="00475113">
        <w:rPr>
          <w:spacing w:val="1"/>
        </w:rPr>
        <w:t xml:space="preserve"> </w:t>
      </w:r>
      <w:r w:rsidRPr="00475113">
        <w:t>также</w:t>
      </w:r>
      <w:r w:rsidRPr="00475113">
        <w:rPr>
          <w:spacing w:val="1"/>
        </w:rPr>
        <w:t xml:space="preserve"> </w:t>
      </w:r>
      <w:r w:rsidRPr="00475113">
        <w:t>целостность</w:t>
      </w:r>
      <w:r w:rsidRPr="00475113">
        <w:rPr>
          <w:spacing w:val="1"/>
        </w:rPr>
        <w:t xml:space="preserve"> </w:t>
      </w:r>
      <w:r w:rsidRPr="00475113">
        <w:t>общекультурного, личностного и познавательного развития обучающихся. В программе учтены идеи</w:t>
      </w:r>
      <w:r w:rsidRPr="00475113">
        <w:rPr>
          <w:spacing w:val="-57"/>
        </w:rPr>
        <w:t xml:space="preserve"> </w:t>
      </w:r>
      <w:r w:rsidRPr="00475113">
        <w:t>и положения Концепции развития математического образования в Российской Федерации. В эпоху</w:t>
      </w:r>
      <w:r w:rsidRPr="00475113">
        <w:rPr>
          <w:spacing w:val="1"/>
        </w:rPr>
        <w:t xml:space="preserve"> </w:t>
      </w:r>
      <w:r w:rsidRPr="00475113">
        <w:t>цифровой трансформации всех сфер человеческой деятельности невозможно стать образованным</w:t>
      </w:r>
      <w:r w:rsidRPr="00475113">
        <w:rPr>
          <w:spacing w:val="1"/>
        </w:rPr>
        <w:t xml:space="preserve"> </w:t>
      </w:r>
      <w:r w:rsidRPr="00475113">
        <w:t>современным человеком без базовой математической подготовки. Уже в школе математика служит</w:t>
      </w:r>
      <w:r w:rsidRPr="00475113">
        <w:rPr>
          <w:spacing w:val="1"/>
        </w:rPr>
        <w:t xml:space="preserve"> </w:t>
      </w:r>
      <w:r w:rsidRPr="00475113">
        <w:t>опорным предметом для изучения смежных дисциплин, а после школы реальной необходимостью</w:t>
      </w:r>
      <w:r w:rsidRPr="00475113">
        <w:rPr>
          <w:spacing w:val="1"/>
        </w:rPr>
        <w:t xml:space="preserve"> </w:t>
      </w:r>
      <w:r w:rsidRPr="00475113">
        <w:t>становится</w:t>
      </w:r>
      <w:r w:rsidRPr="00475113">
        <w:rPr>
          <w:spacing w:val="1"/>
        </w:rPr>
        <w:t xml:space="preserve"> </w:t>
      </w:r>
      <w:r w:rsidRPr="00475113">
        <w:t>непрерывное</w:t>
      </w:r>
      <w:r w:rsidRPr="00475113">
        <w:rPr>
          <w:spacing w:val="1"/>
        </w:rPr>
        <w:t xml:space="preserve"> </w:t>
      </w:r>
      <w:r w:rsidRPr="00475113">
        <w:t>образование,</w:t>
      </w:r>
      <w:r w:rsidRPr="00475113">
        <w:rPr>
          <w:spacing w:val="1"/>
        </w:rPr>
        <w:t xml:space="preserve"> </w:t>
      </w:r>
      <w:r w:rsidRPr="00475113">
        <w:t>что</w:t>
      </w:r>
      <w:r w:rsidRPr="00475113">
        <w:rPr>
          <w:spacing w:val="1"/>
        </w:rPr>
        <w:t xml:space="preserve"> </w:t>
      </w:r>
      <w:r w:rsidRPr="00475113">
        <w:t>требует</w:t>
      </w:r>
      <w:r w:rsidRPr="00475113">
        <w:rPr>
          <w:spacing w:val="1"/>
        </w:rPr>
        <w:t xml:space="preserve"> </w:t>
      </w:r>
      <w:r w:rsidRPr="00475113">
        <w:t>полноценной</w:t>
      </w:r>
      <w:r w:rsidRPr="00475113">
        <w:rPr>
          <w:spacing w:val="1"/>
        </w:rPr>
        <w:t xml:space="preserve"> </w:t>
      </w:r>
      <w:r w:rsidRPr="00475113">
        <w:t>базовой</w:t>
      </w:r>
      <w:r w:rsidRPr="00475113">
        <w:rPr>
          <w:spacing w:val="1"/>
        </w:rPr>
        <w:t xml:space="preserve"> </w:t>
      </w:r>
      <w:r w:rsidRPr="00475113">
        <w:t>общеобразовательной</w:t>
      </w:r>
      <w:r w:rsidRPr="00475113">
        <w:rPr>
          <w:spacing w:val="1"/>
        </w:rPr>
        <w:t xml:space="preserve"> </w:t>
      </w:r>
      <w:r w:rsidRPr="00475113">
        <w:t>подготовки, в</w:t>
      </w:r>
      <w:r w:rsidRPr="00475113">
        <w:rPr>
          <w:spacing w:val="-1"/>
        </w:rPr>
        <w:t xml:space="preserve"> </w:t>
      </w:r>
      <w:r w:rsidRPr="00475113">
        <w:t>том</w:t>
      </w:r>
      <w:r w:rsidRPr="00475113">
        <w:rPr>
          <w:spacing w:val="-1"/>
        </w:rPr>
        <w:t xml:space="preserve"> </w:t>
      </w:r>
      <w:r w:rsidRPr="00475113">
        <w:t>числе</w:t>
      </w:r>
      <w:r w:rsidRPr="00475113">
        <w:rPr>
          <w:spacing w:val="-1"/>
        </w:rPr>
        <w:t xml:space="preserve"> </w:t>
      </w:r>
      <w:r w:rsidRPr="00475113">
        <w:t>и математической.</w:t>
      </w:r>
    </w:p>
    <w:p w:rsidR="00034277" w:rsidRPr="00475113" w:rsidRDefault="00C14089">
      <w:pPr>
        <w:pStyle w:val="a5"/>
        <w:spacing w:line="292" w:lineRule="auto"/>
        <w:ind w:left="224" w:right="408" w:firstLine="180"/>
        <w:jc w:val="both"/>
      </w:pPr>
      <w:r w:rsidRPr="00475113">
        <w:t>Это обусловлено тем, что в наши дни растёт число профессий, связанных с непосредственным</w:t>
      </w:r>
      <w:r w:rsidRPr="00475113">
        <w:rPr>
          <w:spacing w:val="1"/>
        </w:rPr>
        <w:t xml:space="preserve"> </w:t>
      </w:r>
      <w:r w:rsidRPr="00475113">
        <w:t>применением математики: и в сфере экономики, и в бизнесе, и в технологических областях, и даже в</w:t>
      </w:r>
      <w:r w:rsidRPr="00475113">
        <w:rPr>
          <w:spacing w:val="-57"/>
        </w:rPr>
        <w:t xml:space="preserve"> </w:t>
      </w:r>
      <w:r w:rsidRPr="00475113">
        <w:t>гуманитарных</w:t>
      </w:r>
      <w:r w:rsidRPr="00475113">
        <w:rPr>
          <w:spacing w:val="1"/>
        </w:rPr>
        <w:t xml:space="preserve"> </w:t>
      </w:r>
      <w:r w:rsidRPr="00475113">
        <w:t>сферах.</w:t>
      </w:r>
      <w:r w:rsidRPr="00475113">
        <w:rPr>
          <w:spacing w:val="1"/>
        </w:rPr>
        <w:t xml:space="preserve"> </w:t>
      </w:r>
      <w:r w:rsidRPr="00475113">
        <w:t>Таким</w:t>
      </w:r>
      <w:r w:rsidRPr="00475113">
        <w:rPr>
          <w:spacing w:val="1"/>
        </w:rPr>
        <w:t xml:space="preserve"> </w:t>
      </w:r>
      <w:r w:rsidRPr="00475113">
        <w:t>образом,</w:t>
      </w:r>
      <w:r w:rsidRPr="00475113">
        <w:rPr>
          <w:spacing w:val="1"/>
        </w:rPr>
        <w:t xml:space="preserve"> </w:t>
      </w:r>
      <w:r w:rsidRPr="00475113">
        <w:t>круг</w:t>
      </w:r>
      <w:r w:rsidRPr="00475113">
        <w:rPr>
          <w:spacing w:val="1"/>
        </w:rPr>
        <w:t xml:space="preserve"> </w:t>
      </w:r>
      <w:r w:rsidRPr="00475113">
        <w:t>школьников,</w:t>
      </w:r>
      <w:r w:rsidRPr="00475113">
        <w:rPr>
          <w:spacing w:val="1"/>
        </w:rPr>
        <w:t xml:space="preserve"> </w:t>
      </w:r>
      <w:r w:rsidRPr="00475113">
        <w:t>для</w:t>
      </w:r>
      <w:r w:rsidRPr="00475113">
        <w:rPr>
          <w:spacing w:val="1"/>
        </w:rPr>
        <w:t xml:space="preserve"> </w:t>
      </w:r>
      <w:r w:rsidRPr="00475113">
        <w:t>которых</w:t>
      </w:r>
      <w:r w:rsidRPr="00475113">
        <w:rPr>
          <w:spacing w:val="1"/>
        </w:rPr>
        <w:t xml:space="preserve"> </w:t>
      </w:r>
      <w:r w:rsidRPr="00475113">
        <w:t>математика</w:t>
      </w:r>
      <w:r w:rsidRPr="00475113">
        <w:rPr>
          <w:spacing w:val="1"/>
        </w:rPr>
        <w:t xml:space="preserve"> </w:t>
      </w:r>
      <w:r w:rsidRPr="00475113">
        <w:t>может</w:t>
      </w:r>
      <w:r w:rsidRPr="00475113">
        <w:rPr>
          <w:spacing w:val="1"/>
        </w:rPr>
        <w:t xml:space="preserve"> </w:t>
      </w:r>
      <w:r w:rsidRPr="00475113">
        <w:t>стать</w:t>
      </w:r>
      <w:r w:rsidRPr="00475113">
        <w:rPr>
          <w:spacing w:val="-57"/>
        </w:rPr>
        <w:t xml:space="preserve"> </w:t>
      </w:r>
      <w:r w:rsidRPr="00475113">
        <w:t>значимым</w:t>
      </w:r>
      <w:r w:rsidRPr="00475113">
        <w:rPr>
          <w:spacing w:val="-1"/>
        </w:rPr>
        <w:t xml:space="preserve"> </w:t>
      </w:r>
      <w:r w:rsidRPr="00475113">
        <w:t>предметом, расширяется.</w:t>
      </w:r>
    </w:p>
    <w:p w:rsidR="00034277" w:rsidRPr="00475113" w:rsidRDefault="00C14089">
      <w:pPr>
        <w:pStyle w:val="a5"/>
        <w:spacing w:line="292" w:lineRule="auto"/>
        <w:ind w:left="224" w:right="226" w:firstLine="180"/>
        <w:jc w:val="both"/>
      </w:pPr>
      <w:r w:rsidRPr="00475113">
        <w:t>Практическая</w:t>
      </w:r>
      <w:r w:rsidRPr="00475113">
        <w:rPr>
          <w:spacing w:val="1"/>
        </w:rPr>
        <w:t xml:space="preserve"> </w:t>
      </w:r>
      <w:r w:rsidRPr="00475113">
        <w:t>полезность</w:t>
      </w:r>
      <w:r w:rsidRPr="00475113">
        <w:rPr>
          <w:spacing w:val="1"/>
        </w:rPr>
        <w:t xml:space="preserve"> </w:t>
      </w:r>
      <w:r w:rsidRPr="00475113">
        <w:t>математики</w:t>
      </w:r>
      <w:r w:rsidRPr="00475113">
        <w:rPr>
          <w:spacing w:val="1"/>
        </w:rPr>
        <w:t xml:space="preserve"> </w:t>
      </w:r>
      <w:r w:rsidRPr="00475113">
        <w:t>обусловлена</w:t>
      </w:r>
      <w:r w:rsidRPr="00475113">
        <w:rPr>
          <w:spacing w:val="1"/>
        </w:rPr>
        <w:t xml:space="preserve"> </w:t>
      </w:r>
      <w:r w:rsidRPr="00475113">
        <w:t>тем,</w:t>
      </w:r>
      <w:r w:rsidRPr="00475113">
        <w:rPr>
          <w:spacing w:val="1"/>
        </w:rPr>
        <w:t xml:space="preserve"> </w:t>
      </w:r>
      <w:r w:rsidRPr="00475113">
        <w:t>что</w:t>
      </w:r>
      <w:r w:rsidRPr="00475113">
        <w:rPr>
          <w:spacing w:val="1"/>
        </w:rPr>
        <w:t xml:space="preserve"> </w:t>
      </w:r>
      <w:r w:rsidRPr="00475113">
        <w:t>её</w:t>
      </w:r>
      <w:r w:rsidRPr="00475113">
        <w:rPr>
          <w:spacing w:val="1"/>
        </w:rPr>
        <w:t xml:space="preserve"> </w:t>
      </w:r>
      <w:r w:rsidRPr="00475113">
        <w:t>предметом</w:t>
      </w:r>
      <w:r w:rsidRPr="00475113">
        <w:rPr>
          <w:spacing w:val="1"/>
        </w:rPr>
        <w:t xml:space="preserve"> </w:t>
      </w:r>
      <w:r w:rsidRPr="00475113">
        <w:t>являются</w:t>
      </w:r>
      <w:r w:rsidRPr="00475113">
        <w:rPr>
          <w:spacing w:val="1"/>
        </w:rPr>
        <w:t xml:space="preserve"> </w:t>
      </w:r>
      <w:r w:rsidRPr="00475113">
        <w:t>фундаментальные структуры нашего мира: пространственные формы и количественные отношения от</w:t>
      </w:r>
      <w:r w:rsidRPr="00475113">
        <w:rPr>
          <w:spacing w:val="-57"/>
        </w:rPr>
        <w:t xml:space="preserve"> </w:t>
      </w:r>
      <w:r w:rsidRPr="00475113">
        <w:t>простейших,</w:t>
      </w:r>
      <w:r w:rsidRPr="00475113">
        <w:rPr>
          <w:spacing w:val="1"/>
        </w:rPr>
        <w:t xml:space="preserve"> </w:t>
      </w:r>
      <w:r w:rsidRPr="00475113">
        <w:t>усваиваемых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непосредственном</w:t>
      </w:r>
      <w:r w:rsidRPr="00475113">
        <w:rPr>
          <w:spacing w:val="1"/>
        </w:rPr>
        <w:t xml:space="preserve"> </w:t>
      </w:r>
      <w:r w:rsidRPr="00475113">
        <w:t>опыте,</w:t>
      </w:r>
      <w:r w:rsidRPr="00475113">
        <w:rPr>
          <w:spacing w:val="1"/>
        </w:rPr>
        <w:t xml:space="preserve"> </w:t>
      </w:r>
      <w:r w:rsidRPr="00475113">
        <w:t>до</w:t>
      </w:r>
      <w:r w:rsidRPr="00475113">
        <w:rPr>
          <w:spacing w:val="1"/>
        </w:rPr>
        <w:t xml:space="preserve"> </w:t>
      </w:r>
      <w:r w:rsidRPr="00475113">
        <w:t>достаточно</w:t>
      </w:r>
      <w:r w:rsidRPr="00475113">
        <w:rPr>
          <w:spacing w:val="1"/>
        </w:rPr>
        <w:t xml:space="preserve"> </w:t>
      </w:r>
      <w:r w:rsidRPr="00475113">
        <w:t>сложных, необходимых</w:t>
      </w:r>
      <w:r w:rsidRPr="00475113">
        <w:rPr>
          <w:spacing w:val="1"/>
        </w:rPr>
        <w:t xml:space="preserve"> </w:t>
      </w:r>
      <w:r w:rsidRPr="00475113">
        <w:t>для</w:t>
      </w:r>
      <w:r w:rsidRPr="00475113">
        <w:rPr>
          <w:spacing w:val="1"/>
        </w:rPr>
        <w:t xml:space="preserve"> </w:t>
      </w:r>
      <w:r w:rsidRPr="00475113">
        <w:t>развития научных и прикладных идей. Без конкретных математических знаний затруднено понимание</w:t>
      </w:r>
      <w:r w:rsidRPr="00475113">
        <w:rPr>
          <w:spacing w:val="-57"/>
        </w:rPr>
        <w:t xml:space="preserve"> </w:t>
      </w:r>
      <w:r w:rsidRPr="00475113">
        <w:t>принципов</w:t>
      </w:r>
      <w:r w:rsidRPr="00475113">
        <w:rPr>
          <w:spacing w:val="1"/>
        </w:rPr>
        <w:t xml:space="preserve"> </w:t>
      </w:r>
      <w:r w:rsidRPr="00475113">
        <w:t>устройства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использования</w:t>
      </w:r>
      <w:r w:rsidRPr="00475113">
        <w:rPr>
          <w:spacing w:val="1"/>
        </w:rPr>
        <w:t xml:space="preserve"> </w:t>
      </w:r>
      <w:r w:rsidRPr="00475113">
        <w:t>современной</w:t>
      </w:r>
      <w:r w:rsidRPr="00475113">
        <w:rPr>
          <w:spacing w:val="1"/>
        </w:rPr>
        <w:t xml:space="preserve"> </w:t>
      </w:r>
      <w:r w:rsidRPr="00475113">
        <w:t>техники,</w:t>
      </w:r>
      <w:r w:rsidRPr="00475113">
        <w:rPr>
          <w:spacing w:val="1"/>
        </w:rPr>
        <w:t xml:space="preserve"> </w:t>
      </w:r>
      <w:r w:rsidRPr="00475113">
        <w:t>восприятие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интерпретация</w:t>
      </w:r>
      <w:r w:rsidRPr="00475113">
        <w:rPr>
          <w:spacing w:val="1"/>
        </w:rPr>
        <w:t xml:space="preserve"> </w:t>
      </w:r>
      <w:r w:rsidRPr="00475113">
        <w:t>разнообразной</w:t>
      </w:r>
      <w:r w:rsidRPr="00475113">
        <w:rPr>
          <w:spacing w:val="1"/>
        </w:rPr>
        <w:t xml:space="preserve"> </w:t>
      </w:r>
      <w:r w:rsidRPr="00475113">
        <w:t>социальной,</w:t>
      </w:r>
      <w:r w:rsidRPr="00475113">
        <w:rPr>
          <w:spacing w:val="1"/>
        </w:rPr>
        <w:t xml:space="preserve"> </w:t>
      </w:r>
      <w:r w:rsidRPr="00475113">
        <w:t>экономической,</w:t>
      </w:r>
      <w:r w:rsidRPr="00475113">
        <w:rPr>
          <w:spacing w:val="1"/>
        </w:rPr>
        <w:t xml:space="preserve"> </w:t>
      </w:r>
      <w:r w:rsidRPr="00475113">
        <w:t>политической</w:t>
      </w:r>
      <w:r w:rsidRPr="00475113">
        <w:rPr>
          <w:spacing w:val="1"/>
        </w:rPr>
        <w:t xml:space="preserve"> </w:t>
      </w:r>
      <w:r w:rsidRPr="00475113">
        <w:t>информации,</w:t>
      </w:r>
      <w:r w:rsidRPr="00475113">
        <w:rPr>
          <w:spacing w:val="1"/>
        </w:rPr>
        <w:t xml:space="preserve"> </w:t>
      </w:r>
      <w:r w:rsidRPr="00475113">
        <w:t>малоэффективна</w:t>
      </w:r>
      <w:r w:rsidRPr="00475113">
        <w:rPr>
          <w:spacing w:val="1"/>
        </w:rPr>
        <w:t xml:space="preserve"> </w:t>
      </w:r>
      <w:r w:rsidRPr="00475113">
        <w:t>повседневная практическая деятельность. Каждому человеку в своей жизни приходится выполнять</w:t>
      </w:r>
      <w:r w:rsidRPr="00475113">
        <w:rPr>
          <w:spacing w:val="1"/>
        </w:rPr>
        <w:t xml:space="preserve"> </w:t>
      </w:r>
      <w:r w:rsidRPr="00475113">
        <w:t>расчёты и составлять алгоритмы, находить и применять формулы, владеть практическими приёмами</w:t>
      </w:r>
      <w:r w:rsidRPr="00475113">
        <w:rPr>
          <w:spacing w:val="1"/>
        </w:rPr>
        <w:t xml:space="preserve"> </w:t>
      </w:r>
      <w:r w:rsidRPr="00475113">
        <w:t>геометрических</w:t>
      </w:r>
      <w:r w:rsidRPr="00475113">
        <w:rPr>
          <w:spacing w:val="1"/>
        </w:rPr>
        <w:t xml:space="preserve"> </w:t>
      </w:r>
      <w:r w:rsidRPr="00475113">
        <w:t>измерений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построений,</w:t>
      </w:r>
      <w:r w:rsidRPr="00475113">
        <w:rPr>
          <w:spacing w:val="1"/>
        </w:rPr>
        <w:t xml:space="preserve"> </w:t>
      </w:r>
      <w:r w:rsidRPr="00475113">
        <w:t>читать</w:t>
      </w:r>
      <w:r w:rsidRPr="00475113">
        <w:rPr>
          <w:spacing w:val="1"/>
        </w:rPr>
        <w:t xml:space="preserve"> </w:t>
      </w:r>
      <w:r w:rsidRPr="00475113">
        <w:t>информацию,</w:t>
      </w:r>
      <w:r w:rsidRPr="00475113">
        <w:rPr>
          <w:spacing w:val="1"/>
        </w:rPr>
        <w:t xml:space="preserve"> </w:t>
      </w:r>
      <w:r w:rsidRPr="00475113">
        <w:t>представленную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виде</w:t>
      </w:r>
      <w:r w:rsidRPr="00475113">
        <w:rPr>
          <w:spacing w:val="1"/>
        </w:rPr>
        <w:t xml:space="preserve"> </w:t>
      </w:r>
      <w:r w:rsidRPr="00475113">
        <w:t>таблиц,</w:t>
      </w:r>
      <w:r w:rsidRPr="00475113">
        <w:rPr>
          <w:spacing w:val="1"/>
        </w:rPr>
        <w:t xml:space="preserve"> </w:t>
      </w:r>
      <w:r w:rsidRPr="00475113">
        <w:t>диаграмм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графиков,</w:t>
      </w:r>
      <w:r w:rsidRPr="00475113">
        <w:rPr>
          <w:spacing w:val="1"/>
        </w:rPr>
        <w:t xml:space="preserve"> </w:t>
      </w:r>
      <w:r w:rsidRPr="00475113">
        <w:t>жить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условиях</w:t>
      </w:r>
      <w:r w:rsidRPr="00475113">
        <w:rPr>
          <w:spacing w:val="1"/>
        </w:rPr>
        <w:t xml:space="preserve"> </w:t>
      </w:r>
      <w:r w:rsidRPr="00475113">
        <w:t>неопределённости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понимать</w:t>
      </w:r>
      <w:r w:rsidRPr="00475113">
        <w:rPr>
          <w:spacing w:val="1"/>
        </w:rPr>
        <w:t xml:space="preserve"> </w:t>
      </w:r>
      <w:r w:rsidRPr="00475113">
        <w:t>вероятностный</w:t>
      </w:r>
      <w:r w:rsidRPr="00475113">
        <w:rPr>
          <w:spacing w:val="1"/>
        </w:rPr>
        <w:t xml:space="preserve"> </w:t>
      </w:r>
      <w:r w:rsidRPr="00475113">
        <w:t>характер</w:t>
      </w:r>
      <w:r w:rsidRPr="00475113">
        <w:rPr>
          <w:spacing w:val="1"/>
        </w:rPr>
        <w:t xml:space="preserve"> </w:t>
      </w:r>
      <w:r w:rsidRPr="00475113">
        <w:t>случайных</w:t>
      </w:r>
      <w:r w:rsidRPr="00475113">
        <w:rPr>
          <w:spacing w:val="2"/>
        </w:rPr>
        <w:t xml:space="preserve"> </w:t>
      </w:r>
      <w:r w:rsidRPr="00475113">
        <w:t>событий.</w:t>
      </w:r>
    </w:p>
    <w:p w:rsidR="00034277" w:rsidRPr="00475113" w:rsidRDefault="00C14089">
      <w:pPr>
        <w:pStyle w:val="a5"/>
        <w:spacing w:line="292" w:lineRule="auto"/>
        <w:ind w:left="224" w:right="256" w:firstLine="180"/>
        <w:jc w:val="both"/>
      </w:pPr>
      <w:r w:rsidRPr="00475113">
        <w:t>Одновременно с расширением сфер применения математики в современном обществе всё более</w:t>
      </w:r>
      <w:r w:rsidRPr="00475113">
        <w:rPr>
          <w:spacing w:val="1"/>
        </w:rPr>
        <w:t xml:space="preserve"> </w:t>
      </w:r>
      <w:r w:rsidRPr="00475113">
        <w:t>важным становится математический стиль мышления, проявляющийся в определённых умственных</w:t>
      </w:r>
      <w:r w:rsidRPr="00475113">
        <w:rPr>
          <w:spacing w:val="1"/>
        </w:rPr>
        <w:t xml:space="preserve"> </w:t>
      </w:r>
      <w:r w:rsidRPr="00475113">
        <w:t>навыках.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процессе</w:t>
      </w:r>
      <w:r w:rsidRPr="00475113">
        <w:rPr>
          <w:spacing w:val="1"/>
        </w:rPr>
        <w:t xml:space="preserve"> </w:t>
      </w:r>
      <w:r w:rsidRPr="00475113">
        <w:t>изучения</w:t>
      </w:r>
      <w:r w:rsidRPr="00475113">
        <w:rPr>
          <w:spacing w:val="1"/>
        </w:rPr>
        <w:t xml:space="preserve"> </w:t>
      </w:r>
      <w:r w:rsidRPr="00475113">
        <w:t>математики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арсенал</w:t>
      </w:r>
      <w:r w:rsidRPr="00475113">
        <w:rPr>
          <w:spacing w:val="1"/>
        </w:rPr>
        <w:t xml:space="preserve"> </w:t>
      </w:r>
      <w:r w:rsidRPr="00475113">
        <w:t>приёмов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методов</w:t>
      </w:r>
      <w:r w:rsidRPr="00475113">
        <w:rPr>
          <w:spacing w:val="1"/>
        </w:rPr>
        <w:t xml:space="preserve"> </w:t>
      </w:r>
      <w:r w:rsidRPr="00475113">
        <w:t>мышления</w:t>
      </w:r>
      <w:r w:rsidRPr="00475113">
        <w:rPr>
          <w:spacing w:val="1"/>
        </w:rPr>
        <w:t xml:space="preserve"> </w:t>
      </w:r>
      <w:r w:rsidRPr="00475113">
        <w:t>человека</w:t>
      </w:r>
      <w:r w:rsidRPr="00475113">
        <w:rPr>
          <w:spacing w:val="1"/>
        </w:rPr>
        <w:t xml:space="preserve"> </w:t>
      </w:r>
      <w:r w:rsidRPr="00475113">
        <w:t>естественным</w:t>
      </w:r>
      <w:r w:rsidRPr="00475113">
        <w:rPr>
          <w:spacing w:val="1"/>
        </w:rPr>
        <w:t xml:space="preserve"> </w:t>
      </w:r>
      <w:r w:rsidRPr="00475113">
        <w:t>образом</w:t>
      </w:r>
      <w:r w:rsidRPr="00475113">
        <w:rPr>
          <w:spacing w:val="1"/>
        </w:rPr>
        <w:t xml:space="preserve"> </w:t>
      </w:r>
      <w:r w:rsidRPr="00475113">
        <w:t>включаются</w:t>
      </w:r>
      <w:r w:rsidRPr="00475113">
        <w:rPr>
          <w:spacing w:val="1"/>
        </w:rPr>
        <w:t xml:space="preserve"> </w:t>
      </w:r>
      <w:r w:rsidRPr="00475113">
        <w:t>индукция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дедукция,</w:t>
      </w:r>
      <w:r w:rsidRPr="00475113">
        <w:rPr>
          <w:spacing w:val="1"/>
        </w:rPr>
        <w:t xml:space="preserve"> </w:t>
      </w:r>
      <w:r w:rsidRPr="00475113">
        <w:t>обобщение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конкретизация,</w:t>
      </w:r>
      <w:r w:rsidRPr="00475113">
        <w:rPr>
          <w:spacing w:val="1"/>
        </w:rPr>
        <w:t xml:space="preserve"> </w:t>
      </w:r>
      <w:r w:rsidRPr="00475113">
        <w:t>анализ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-57"/>
        </w:rPr>
        <w:t xml:space="preserve"> </w:t>
      </w:r>
      <w:r w:rsidRPr="00475113">
        <w:t>синтез,</w:t>
      </w:r>
      <w:r w:rsidRPr="00475113">
        <w:rPr>
          <w:spacing w:val="1"/>
        </w:rPr>
        <w:t xml:space="preserve"> </w:t>
      </w:r>
      <w:r w:rsidRPr="00475113">
        <w:t>классификация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систематизация,</w:t>
      </w:r>
      <w:r w:rsidRPr="00475113">
        <w:rPr>
          <w:spacing w:val="1"/>
        </w:rPr>
        <w:t xml:space="preserve"> </w:t>
      </w:r>
      <w:r w:rsidRPr="00475113">
        <w:t>абстрагирование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аналогия.</w:t>
      </w:r>
      <w:r w:rsidRPr="00475113">
        <w:rPr>
          <w:spacing w:val="1"/>
        </w:rPr>
        <w:t xml:space="preserve"> </w:t>
      </w:r>
      <w:r w:rsidRPr="00475113">
        <w:t>Объекты</w:t>
      </w:r>
      <w:r w:rsidRPr="00475113">
        <w:rPr>
          <w:spacing w:val="1"/>
        </w:rPr>
        <w:t xml:space="preserve"> </w:t>
      </w:r>
      <w:r w:rsidRPr="00475113">
        <w:t>математических</w:t>
      </w:r>
      <w:r w:rsidRPr="00475113">
        <w:rPr>
          <w:spacing w:val="1"/>
        </w:rPr>
        <w:t xml:space="preserve"> </w:t>
      </w:r>
      <w:r w:rsidRPr="00475113">
        <w:t>умозаключений,</w:t>
      </w:r>
      <w:r w:rsidRPr="00475113">
        <w:rPr>
          <w:spacing w:val="1"/>
        </w:rPr>
        <w:t xml:space="preserve"> </w:t>
      </w:r>
      <w:r w:rsidRPr="00475113">
        <w:t>правила</w:t>
      </w:r>
      <w:r w:rsidRPr="00475113">
        <w:rPr>
          <w:spacing w:val="1"/>
        </w:rPr>
        <w:t xml:space="preserve"> </w:t>
      </w:r>
      <w:r w:rsidRPr="00475113">
        <w:t>их</w:t>
      </w:r>
      <w:r w:rsidRPr="00475113">
        <w:rPr>
          <w:spacing w:val="1"/>
        </w:rPr>
        <w:t xml:space="preserve"> </w:t>
      </w:r>
      <w:r w:rsidRPr="00475113">
        <w:t>конструирования</w:t>
      </w:r>
      <w:r w:rsidRPr="00475113">
        <w:rPr>
          <w:spacing w:val="1"/>
        </w:rPr>
        <w:t xml:space="preserve"> </w:t>
      </w:r>
      <w:r w:rsidRPr="00475113">
        <w:t>раскрывают</w:t>
      </w:r>
      <w:r w:rsidRPr="00475113">
        <w:rPr>
          <w:spacing w:val="1"/>
        </w:rPr>
        <w:t xml:space="preserve"> </w:t>
      </w:r>
      <w:r w:rsidRPr="00475113">
        <w:t>механизм</w:t>
      </w:r>
      <w:r w:rsidRPr="00475113">
        <w:rPr>
          <w:spacing w:val="1"/>
        </w:rPr>
        <w:t xml:space="preserve"> </w:t>
      </w:r>
      <w:r w:rsidRPr="00475113">
        <w:t>логических</w:t>
      </w:r>
      <w:r w:rsidRPr="00475113">
        <w:rPr>
          <w:spacing w:val="1"/>
        </w:rPr>
        <w:t xml:space="preserve"> </w:t>
      </w:r>
      <w:r w:rsidRPr="00475113">
        <w:t>построений,</w:t>
      </w:r>
      <w:r w:rsidRPr="00475113">
        <w:rPr>
          <w:spacing w:val="1"/>
        </w:rPr>
        <w:t xml:space="preserve"> </w:t>
      </w:r>
      <w:r w:rsidRPr="00475113">
        <w:t>способствуют выработке умения формулировать, обосновывать и доказывать суждения, тем самым</w:t>
      </w:r>
      <w:r w:rsidRPr="00475113">
        <w:rPr>
          <w:spacing w:val="1"/>
        </w:rPr>
        <w:t xml:space="preserve"> </w:t>
      </w:r>
      <w:r w:rsidRPr="00475113">
        <w:t>развивают</w:t>
      </w:r>
      <w:r w:rsidRPr="00475113">
        <w:rPr>
          <w:spacing w:val="1"/>
        </w:rPr>
        <w:t xml:space="preserve"> </w:t>
      </w:r>
      <w:r w:rsidRPr="00475113">
        <w:t>логическое</w:t>
      </w:r>
      <w:r w:rsidRPr="00475113">
        <w:rPr>
          <w:spacing w:val="1"/>
        </w:rPr>
        <w:t xml:space="preserve"> </w:t>
      </w:r>
      <w:r w:rsidRPr="00475113">
        <w:t>мышление.</w:t>
      </w:r>
      <w:r w:rsidRPr="00475113">
        <w:rPr>
          <w:spacing w:val="1"/>
        </w:rPr>
        <w:t xml:space="preserve"> </w:t>
      </w:r>
      <w:r w:rsidRPr="00475113">
        <w:t>Ведущая</w:t>
      </w:r>
      <w:r w:rsidRPr="00475113">
        <w:rPr>
          <w:spacing w:val="1"/>
        </w:rPr>
        <w:t xml:space="preserve"> </w:t>
      </w:r>
      <w:r w:rsidRPr="00475113">
        <w:t>роль</w:t>
      </w:r>
      <w:r w:rsidRPr="00475113">
        <w:rPr>
          <w:spacing w:val="1"/>
        </w:rPr>
        <w:t xml:space="preserve"> </w:t>
      </w:r>
      <w:r w:rsidRPr="00475113">
        <w:t>принадлежит</w:t>
      </w:r>
      <w:r w:rsidRPr="00475113">
        <w:rPr>
          <w:spacing w:val="1"/>
        </w:rPr>
        <w:t xml:space="preserve"> </w:t>
      </w:r>
      <w:r w:rsidRPr="00475113">
        <w:t>математике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формировании</w:t>
      </w:r>
      <w:r w:rsidRPr="00475113">
        <w:rPr>
          <w:spacing w:val="1"/>
        </w:rPr>
        <w:t xml:space="preserve"> </w:t>
      </w:r>
      <w:r w:rsidRPr="00475113">
        <w:t>алгоритмической компоненты мышления и воспитании умений действовать по заданным алгоритмам,</w:t>
      </w:r>
      <w:r w:rsidRPr="00475113">
        <w:rPr>
          <w:spacing w:val="-57"/>
        </w:rPr>
        <w:t xml:space="preserve"> </w:t>
      </w:r>
      <w:r w:rsidRPr="00475113">
        <w:t>совершенствовать известные и конструировать новые. В процессе решения задач — основой учебной</w:t>
      </w:r>
      <w:r w:rsidRPr="00475113">
        <w:rPr>
          <w:spacing w:val="1"/>
        </w:rPr>
        <w:t xml:space="preserve"> </w:t>
      </w:r>
      <w:r w:rsidRPr="00475113">
        <w:t>деятельности</w:t>
      </w:r>
      <w:r w:rsidRPr="00475113">
        <w:rPr>
          <w:spacing w:val="1"/>
        </w:rPr>
        <w:t xml:space="preserve"> </w:t>
      </w:r>
      <w:r w:rsidRPr="00475113">
        <w:t>на</w:t>
      </w:r>
      <w:r w:rsidRPr="00475113">
        <w:rPr>
          <w:spacing w:val="1"/>
        </w:rPr>
        <w:t xml:space="preserve"> </w:t>
      </w:r>
      <w:r w:rsidRPr="00475113">
        <w:t>уроках</w:t>
      </w:r>
      <w:r w:rsidRPr="00475113">
        <w:rPr>
          <w:spacing w:val="1"/>
        </w:rPr>
        <w:t xml:space="preserve"> </w:t>
      </w:r>
      <w:r w:rsidRPr="00475113">
        <w:t>математики</w:t>
      </w:r>
      <w:r w:rsidRPr="00475113">
        <w:rPr>
          <w:spacing w:val="1"/>
        </w:rPr>
        <w:t xml:space="preserve"> </w:t>
      </w:r>
      <w:r w:rsidRPr="00475113">
        <w:t>—</w:t>
      </w:r>
      <w:r w:rsidRPr="00475113">
        <w:rPr>
          <w:spacing w:val="1"/>
        </w:rPr>
        <w:t xml:space="preserve"> </w:t>
      </w:r>
      <w:r w:rsidRPr="00475113">
        <w:t>развиваются</w:t>
      </w:r>
      <w:r w:rsidRPr="00475113">
        <w:rPr>
          <w:spacing w:val="1"/>
        </w:rPr>
        <w:t xml:space="preserve"> </w:t>
      </w:r>
      <w:r w:rsidRPr="00475113">
        <w:t>также</w:t>
      </w:r>
      <w:r w:rsidRPr="00475113">
        <w:rPr>
          <w:spacing w:val="1"/>
        </w:rPr>
        <w:t xml:space="preserve"> </w:t>
      </w:r>
      <w:r w:rsidRPr="00475113">
        <w:t>творческая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прикладная</w:t>
      </w:r>
      <w:r w:rsidRPr="00475113">
        <w:rPr>
          <w:spacing w:val="1"/>
        </w:rPr>
        <w:t xml:space="preserve"> </w:t>
      </w:r>
      <w:r w:rsidRPr="00475113">
        <w:t>стороны</w:t>
      </w:r>
      <w:r w:rsidRPr="00475113">
        <w:rPr>
          <w:spacing w:val="1"/>
        </w:rPr>
        <w:t xml:space="preserve"> </w:t>
      </w:r>
      <w:r w:rsidRPr="00475113">
        <w:t>мышления.</w:t>
      </w:r>
    </w:p>
    <w:p w:rsidR="00034277" w:rsidRPr="00475113" w:rsidRDefault="00C14089">
      <w:pPr>
        <w:pStyle w:val="a5"/>
        <w:spacing w:line="292" w:lineRule="auto"/>
        <w:ind w:left="224" w:right="117" w:firstLine="180"/>
        <w:jc w:val="both"/>
      </w:pPr>
      <w:r w:rsidRPr="00475113">
        <w:t>Обучение</w:t>
      </w:r>
      <w:r w:rsidRPr="00475113">
        <w:rPr>
          <w:spacing w:val="1"/>
        </w:rPr>
        <w:t xml:space="preserve"> </w:t>
      </w:r>
      <w:r w:rsidRPr="00475113">
        <w:t>математике</w:t>
      </w:r>
      <w:r w:rsidRPr="00475113">
        <w:rPr>
          <w:spacing w:val="1"/>
        </w:rPr>
        <w:t xml:space="preserve"> </w:t>
      </w:r>
      <w:r w:rsidRPr="00475113">
        <w:t>даёт</w:t>
      </w:r>
      <w:r w:rsidRPr="00475113">
        <w:rPr>
          <w:spacing w:val="1"/>
        </w:rPr>
        <w:t xml:space="preserve"> </w:t>
      </w:r>
      <w:r w:rsidRPr="00475113">
        <w:t>возможность</w:t>
      </w:r>
      <w:r w:rsidRPr="00475113">
        <w:rPr>
          <w:spacing w:val="1"/>
        </w:rPr>
        <w:t xml:space="preserve"> </w:t>
      </w:r>
      <w:r w:rsidRPr="00475113">
        <w:t>развивать</w:t>
      </w:r>
      <w:r w:rsidRPr="00475113">
        <w:rPr>
          <w:spacing w:val="1"/>
        </w:rPr>
        <w:t xml:space="preserve"> </w:t>
      </w:r>
      <w:r w:rsidRPr="00475113">
        <w:t>у</w:t>
      </w:r>
      <w:r w:rsidRPr="00475113">
        <w:rPr>
          <w:spacing w:val="1"/>
        </w:rPr>
        <w:t xml:space="preserve"> </w:t>
      </w:r>
      <w:r w:rsidRPr="00475113">
        <w:t>обучающихся</w:t>
      </w:r>
      <w:r w:rsidRPr="00475113">
        <w:rPr>
          <w:spacing w:val="1"/>
        </w:rPr>
        <w:t xml:space="preserve"> </w:t>
      </w:r>
      <w:r w:rsidRPr="00475113">
        <w:t>точную,</w:t>
      </w:r>
      <w:r w:rsidRPr="00475113">
        <w:rPr>
          <w:spacing w:val="1"/>
        </w:rPr>
        <w:t xml:space="preserve"> </w:t>
      </w:r>
      <w:r w:rsidRPr="00475113">
        <w:t>рациональную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информативную речь, умение отбирать наиболее подходящие языковые, символические, графические</w:t>
      </w:r>
      <w:r w:rsidRPr="00475113">
        <w:rPr>
          <w:spacing w:val="1"/>
        </w:rPr>
        <w:t xml:space="preserve"> </w:t>
      </w:r>
      <w:r w:rsidRPr="00475113">
        <w:t>средства</w:t>
      </w:r>
      <w:r w:rsidRPr="00475113">
        <w:rPr>
          <w:spacing w:val="-2"/>
        </w:rPr>
        <w:t xml:space="preserve"> </w:t>
      </w:r>
      <w:r w:rsidRPr="00475113">
        <w:t>для</w:t>
      </w:r>
      <w:r w:rsidRPr="00475113">
        <w:rPr>
          <w:spacing w:val="-1"/>
        </w:rPr>
        <w:t xml:space="preserve"> </w:t>
      </w:r>
      <w:r w:rsidRPr="00475113">
        <w:t>выражения</w:t>
      </w:r>
      <w:r w:rsidRPr="00475113">
        <w:rPr>
          <w:spacing w:val="-2"/>
        </w:rPr>
        <w:t xml:space="preserve"> </w:t>
      </w:r>
      <w:r w:rsidRPr="00475113">
        <w:t>суждений</w:t>
      </w:r>
      <w:r w:rsidRPr="00475113">
        <w:rPr>
          <w:spacing w:val="-1"/>
        </w:rPr>
        <w:t xml:space="preserve"> </w:t>
      </w:r>
      <w:r w:rsidRPr="00475113">
        <w:t>и наглядного</w:t>
      </w:r>
      <w:r w:rsidRPr="00475113">
        <w:rPr>
          <w:spacing w:val="-1"/>
        </w:rPr>
        <w:t xml:space="preserve"> </w:t>
      </w:r>
      <w:r w:rsidRPr="00475113">
        <w:t>их</w:t>
      </w:r>
      <w:r w:rsidRPr="00475113">
        <w:rPr>
          <w:spacing w:val="-1"/>
        </w:rPr>
        <w:t xml:space="preserve"> </w:t>
      </w:r>
      <w:r w:rsidRPr="00475113">
        <w:t>представления.</w:t>
      </w:r>
    </w:p>
    <w:p w:rsidR="00034277" w:rsidRPr="00475113" w:rsidRDefault="00C14089">
      <w:pPr>
        <w:pStyle w:val="a5"/>
        <w:ind w:left="404"/>
        <w:jc w:val="both"/>
      </w:pPr>
      <w:r w:rsidRPr="00475113">
        <w:t>Необходимым</w:t>
      </w:r>
      <w:r w:rsidRPr="00475113">
        <w:rPr>
          <w:spacing w:val="-8"/>
        </w:rPr>
        <w:t xml:space="preserve"> </w:t>
      </w:r>
      <w:r w:rsidRPr="00475113">
        <w:t>компонентом</w:t>
      </w:r>
      <w:r w:rsidRPr="00475113">
        <w:rPr>
          <w:spacing w:val="-7"/>
        </w:rPr>
        <w:t xml:space="preserve"> </w:t>
      </w:r>
      <w:r w:rsidRPr="00475113">
        <w:t>общей</w:t>
      </w:r>
      <w:r w:rsidRPr="00475113">
        <w:rPr>
          <w:spacing w:val="-6"/>
        </w:rPr>
        <w:t xml:space="preserve"> </w:t>
      </w:r>
      <w:r w:rsidRPr="00475113">
        <w:t>культуры</w:t>
      </w:r>
      <w:r w:rsidRPr="00475113">
        <w:rPr>
          <w:spacing w:val="-5"/>
        </w:rPr>
        <w:t xml:space="preserve"> </w:t>
      </w:r>
      <w:r w:rsidRPr="00475113">
        <w:t>в</w:t>
      </w:r>
      <w:r w:rsidRPr="00475113">
        <w:rPr>
          <w:spacing w:val="-6"/>
        </w:rPr>
        <w:t xml:space="preserve"> </w:t>
      </w:r>
      <w:r w:rsidRPr="00475113">
        <w:t>современном</w:t>
      </w:r>
      <w:r w:rsidRPr="00475113">
        <w:rPr>
          <w:spacing w:val="-8"/>
        </w:rPr>
        <w:t xml:space="preserve"> </w:t>
      </w:r>
      <w:r w:rsidRPr="00475113">
        <w:t>толковании</w:t>
      </w:r>
      <w:r w:rsidRPr="00475113">
        <w:rPr>
          <w:spacing w:val="-5"/>
        </w:rPr>
        <w:t xml:space="preserve"> </w:t>
      </w:r>
      <w:r w:rsidRPr="00475113">
        <w:t>является</w:t>
      </w:r>
      <w:r w:rsidRPr="00475113">
        <w:rPr>
          <w:spacing w:val="-8"/>
        </w:rPr>
        <w:t xml:space="preserve"> </w:t>
      </w:r>
      <w:r w:rsidRPr="00475113">
        <w:t>общее</w:t>
      </w:r>
      <w:r w:rsidRPr="00475113">
        <w:rPr>
          <w:spacing w:val="-6"/>
        </w:rPr>
        <w:t xml:space="preserve"> </w:t>
      </w:r>
      <w:r w:rsidRPr="00475113">
        <w:t>знакомство</w:t>
      </w:r>
    </w:p>
    <w:p w:rsidR="00034277" w:rsidRPr="00475113" w:rsidRDefault="00034277">
      <w:pPr>
        <w:jc w:val="both"/>
        <w:rPr>
          <w:sz w:val="24"/>
          <w:szCs w:val="24"/>
        </w:rPr>
        <w:sectPr w:rsidR="00034277" w:rsidRPr="00475113">
          <w:pgSz w:w="11900" w:h="16850"/>
          <w:pgMar w:top="960" w:right="440" w:bottom="280" w:left="440" w:header="720" w:footer="720" w:gutter="0"/>
          <w:cols w:space="720"/>
        </w:sectPr>
      </w:pPr>
    </w:p>
    <w:p w:rsidR="00034277" w:rsidRPr="00475113" w:rsidRDefault="00C14089">
      <w:pPr>
        <w:pStyle w:val="a5"/>
        <w:spacing w:before="70" w:line="292" w:lineRule="auto"/>
        <w:ind w:left="119" w:right="276"/>
        <w:jc w:val="both"/>
      </w:pPr>
      <w:r w:rsidRPr="00475113">
        <w:lastRenderedPageBreak/>
        <w:t>с методами познания действительности, представление о предмете и методах математики, их отличий</w:t>
      </w:r>
      <w:r w:rsidRPr="00475113">
        <w:rPr>
          <w:spacing w:val="1"/>
        </w:rPr>
        <w:t xml:space="preserve"> </w:t>
      </w:r>
      <w:r w:rsidRPr="00475113">
        <w:t>от методов других естественных и гуманитарных наук, об особенностях применения математики для</w:t>
      </w:r>
      <w:r w:rsidRPr="00475113">
        <w:rPr>
          <w:spacing w:val="1"/>
        </w:rPr>
        <w:t xml:space="preserve"> </w:t>
      </w:r>
      <w:r w:rsidRPr="00475113">
        <w:t>решения научных и прикладных задач. Таким образом, математическое образование вносит свой вклад</w:t>
      </w:r>
      <w:r w:rsidRPr="00475113">
        <w:rPr>
          <w:spacing w:val="-57"/>
        </w:rPr>
        <w:t xml:space="preserve"> </w:t>
      </w:r>
      <w:r w:rsidRPr="00475113">
        <w:t>в</w:t>
      </w:r>
      <w:r w:rsidRPr="00475113">
        <w:rPr>
          <w:spacing w:val="-2"/>
        </w:rPr>
        <w:t xml:space="preserve"> </w:t>
      </w:r>
      <w:r w:rsidRPr="00475113">
        <w:t>формирование</w:t>
      </w:r>
      <w:r w:rsidRPr="00475113">
        <w:rPr>
          <w:spacing w:val="-1"/>
        </w:rPr>
        <w:t xml:space="preserve"> </w:t>
      </w:r>
      <w:r w:rsidRPr="00475113">
        <w:t>общей</w:t>
      </w:r>
      <w:r w:rsidRPr="00475113">
        <w:rPr>
          <w:spacing w:val="-2"/>
        </w:rPr>
        <w:t xml:space="preserve"> </w:t>
      </w:r>
      <w:r w:rsidRPr="00475113">
        <w:t>культуры</w:t>
      </w:r>
      <w:r w:rsidRPr="00475113">
        <w:rPr>
          <w:spacing w:val="2"/>
        </w:rPr>
        <w:t xml:space="preserve"> </w:t>
      </w:r>
      <w:r w:rsidRPr="00475113">
        <w:t>человека.</w:t>
      </w:r>
    </w:p>
    <w:p w:rsidR="00034277" w:rsidRPr="00475113" w:rsidRDefault="00C14089">
      <w:pPr>
        <w:pStyle w:val="a5"/>
        <w:spacing w:line="292" w:lineRule="auto"/>
        <w:ind w:left="224" w:right="734" w:firstLine="180"/>
        <w:jc w:val="both"/>
      </w:pPr>
      <w:r w:rsidRPr="00475113">
        <w:t>Изучение математики также способствует эстетическому воспитанию человека, пониманию</w:t>
      </w:r>
      <w:r w:rsidRPr="00475113">
        <w:rPr>
          <w:spacing w:val="1"/>
        </w:rPr>
        <w:t xml:space="preserve"> </w:t>
      </w:r>
      <w:r w:rsidRPr="00475113">
        <w:t>красоты и изящества математических рассуждений, восприятию геометрических форм, усвоению</w:t>
      </w:r>
      <w:r w:rsidRPr="00475113">
        <w:rPr>
          <w:spacing w:val="-57"/>
        </w:rPr>
        <w:t xml:space="preserve"> </w:t>
      </w:r>
      <w:r w:rsidRPr="00475113">
        <w:t>идеи симметрии.</w:t>
      </w:r>
    </w:p>
    <w:p w:rsidR="00034277" w:rsidRPr="00475113" w:rsidRDefault="00C14089">
      <w:pPr>
        <w:pStyle w:val="1"/>
        <w:spacing w:before="190"/>
        <w:ind w:left="224"/>
        <w:jc w:val="both"/>
      </w:pPr>
      <w:r w:rsidRPr="00475113">
        <w:t>ЦЕЛИ</w:t>
      </w:r>
      <w:r w:rsidRPr="00475113">
        <w:rPr>
          <w:spacing w:val="-9"/>
        </w:rPr>
        <w:t xml:space="preserve"> </w:t>
      </w:r>
      <w:r w:rsidRPr="00475113">
        <w:t>ИЗУЧЕНИЯ</w:t>
      </w:r>
      <w:r w:rsidRPr="00475113">
        <w:rPr>
          <w:spacing w:val="-11"/>
        </w:rPr>
        <w:t xml:space="preserve"> </w:t>
      </w:r>
      <w:r w:rsidRPr="00475113">
        <w:t>УЧЕБНОГО</w:t>
      </w:r>
      <w:r w:rsidRPr="00475113">
        <w:rPr>
          <w:spacing w:val="-8"/>
        </w:rPr>
        <w:t xml:space="preserve"> </w:t>
      </w:r>
      <w:r w:rsidRPr="00475113">
        <w:t>КУРСА</w:t>
      </w:r>
      <w:r w:rsidRPr="00475113">
        <w:rPr>
          <w:spacing w:val="-11"/>
        </w:rPr>
        <w:t xml:space="preserve"> </w:t>
      </w:r>
      <w:r w:rsidRPr="00475113">
        <w:t>"ГЕОМЕТРИЯ"</w:t>
      </w:r>
    </w:p>
    <w:p w:rsidR="00034277" w:rsidRPr="00475113" w:rsidRDefault="00C14089">
      <w:pPr>
        <w:pStyle w:val="a5"/>
        <w:spacing w:before="149" w:line="292" w:lineRule="auto"/>
        <w:ind w:left="224" w:right="263" w:firstLine="180"/>
        <w:jc w:val="both"/>
      </w:pPr>
      <w:r w:rsidRPr="00475113">
        <w:t>«Математику уже затем учить надо, что она ум в порядок приводит», — писал великий русский</w:t>
      </w:r>
      <w:r w:rsidRPr="00475113">
        <w:rPr>
          <w:spacing w:val="1"/>
        </w:rPr>
        <w:t xml:space="preserve"> </w:t>
      </w:r>
      <w:r w:rsidRPr="00475113">
        <w:t>ученый Михаил Васильевич Ломоносов. И в этом состоит одна из двух целей обучения геометрии как</w:t>
      </w:r>
      <w:r w:rsidRPr="00475113">
        <w:rPr>
          <w:spacing w:val="-57"/>
        </w:rPr>
        <w:t xml:space="preserve"> </w:t>
      </w:r>
      <w:r w:rsidRPr="00475113">
        <w:t>составной части математики в школе. Этой цели соответствует доказательная линия преподавания</w:t>
      </w:r>
      <w:r w:rsidRPr="00475113">
        <w:rPr>
          <w:spacing w:val="1"/>
        </w:rPr>
        <w:t xml:space="preserve"> </w:t>
      </w:r>
      <w:r w:rsidRPr="00475113">
        <w:t>геометрии.</w:t>
      </w:r>
      <w:r w:rsidRPr="00475113">
        <w:rPr>
          <w:spacing w:val="1"/>
        </w:rPr>
        <w:t xml:space="preserve"> </w:t>
      </w:r>
      <w:r w:rsidRPr="00475113">
        <w:t>Следуя</w:t>
      </w:r>
      <w:r w:rsidRPr="00475113">
        <w:rPr>
          <w:spacing w:val="1"/>
        </w:rPr>
        <w:t xml:space="preserve"> </w:t>
      </w:r>
      <w:r w:rsidRPr="00475113">
        <w:t>представленной</w:t>
      </w:r>
      <w:r w:rsidRPr="00475113">
        <w:rPr>
          <w:spacing w:val="1"/>
        </w:rPr>
        <w:t xml:space="preserve"> </w:t>
      </w:r>
      <w:r w:rsidRPr="00475113">
        <w:t>рабочей</w:t>
      </w:r>
      <w:r w:rsidRPr="00475113">
        <w:rPr>
          <w:spacing w:val="1"/>
        </w:rPr>
        <w:t xml:space="preserve"> </w:t>
      </w:r>
      <w:r w:rsidRPr="00475113">
        <w:t>программе,</w:t>
      </w:r>
      <w:r w:rsidRPr="00475113">
        <w:rPr>
          <w:spacing w:val="1"/>
        </w:rPr>
        <w:t xml:space="preserve"> </w:t>
      </w:r>
      <w:r w:rsidRPr="00475113">
        <w:t>начиная</w:t>
      </w:r>
      <w:r w:rsidRPr="00475113">
        <w:rPr>
          <w:spacing w:val="1"/>
        </w:rPr>
        <w:t xml:space="preserve"> </w:t>
      </w:r>
      <w:r w:rsidRPr="00475113">
        <w:t>с</w:t>
      </w:r>
      <w:r w:rsidRPr="00475113">
        <w:rPr>
          <w:spacing w:val="1"/>
        </w:rPr>
        <w:t xml:space="preserve"> </w:t>
      </w:r>
      <w:r w:rsidRPr="00475113">
        <w:t>седьмого</w:t>
      </w:r>
      <w:r w:rsidRPr="00475113">
        <w:rPr>
          <w:spacing w:val="1"/>
        </w:rPr>
        <w:t xml:space="preserve"> </w:t>
      </w:r>
      <w:r w:rsidRPr="00475113">
        <w:t>класса</w:t>
      </w:r>
      <w:r w:rsidRPr="00475113">
        <w:rPr>
          <w:spacing w:val="1"/>
        </w:rPr>
        <w:t xml:space="preserve"> </w:t>
      </w:r>
      <w:r w:rsidRPr="00475113">
        <w:t>на</w:t>
      </w:r>
      <w:r w:rsidRPr="00475113">
        <w:rPr>
          <w:spacing w:val="1"/>
        </w:rPr>
        <w:t xml:space="preserve"> </w:t>
      </w:r>
      <w:r w:rsidRPr="00475113">
        <w:t>уроках</w:t>
      </w:r>
      <w:r w:rsidRPr="00475113">
        <w:rPr>
          <w:spacing w:val="1"/>
        </w:rPr>
        <w:t xml:space="preserve"> </w:t>
      </w:r>
      <w:r w:rsidRPr="00475113">
        <w:t>геометрии</w:t>
      </w:r>
      <w:r w:rsidRPr="00475113">
        <w:rPr>
          <w:spacing w:val="1"/>
        </w:rPr>
        <w:t xml:space="preserve"> </w:t>
      </w:r>
      <w:proofErr w:type="gramStart"/>
      <w:r w:rsidRPr="00475113">
        <w:t>обучающийся</w:t>
      </w:r>
      <w:proofErr w:type="gramEnd"/>
      <w:r w:rsidRPr="00475113">
        <w:rPr>
          <w:spacing w:val="1"/>
        </w:rPr>
        <w:t xml:space="preserve"> </w:t>
      </w:r>
      <w:r w:rsidRPr="00475113">
        <w:t>учится</w:t>
      </w:r>
      <w:r w:rsidRPr="00475113">
        <w:rPr>
          <w:spacing w:val="1"/>
        </w:rPr>
        <w:t xml:space="preserve"> </w:t>
      </w:r>
      <w:r w:rsidRPr="00475113">
        <w:t>проводить</w:t>
      </w:r>
      <w:r w:rsidRPr="00475113">
        <w:rPr>
          <w:spacing w:val="1"/>
        </w:rPr>
        <w:t xml:space="preserve"> </w:t>
      </w:r>
      <w:r w:rsidRPr="00475113">
        <w:t>доказательные</w:t>
      </w:r>
      <w:r w:rsidRPr="00475113">
        <w:rPr>
          <w:spacing w:val="1"/>
        </w:rPr>
        <w:t xml:space="preserve"> </w:t>
      </w:r>
      <w:r w:rsidRPr="00475113">
        <w:t>рассуждения,</w:t>
      </w:r>
      <w:r w:rsidRPr="00475113">
        <w:rPr>
          <w:spacing w:val="1"/>
        </w:rPr>
        <w:t xml:space="preserve"> </w:t>
      </w:r>
      <w:r w:rsidRPr="00475113">
        <w:t>строить</w:t>
      </w:r>
      <w:r w:rsidRPr="00475113">
        <w:rPr>
          <w:spacing w:val="1"/>
        </w:rPr>
        <w:t xml:space="preserve"> </w:t>
      </w:r>
      <w:r w:rsidRPr="00475113">
        <w:t>логические</w:t>
      </w:r>
      <w:r w:rsidRPr="00475113">
        <w:rPr>
          <w:spacing w:val="1"/>
        </w:rPr>
        <w:t xml:space="preserve"> </w:t>
      </w:r>
      <w:r w:rsidRPr="00475113">
        <w:t>умозаключения, доказывать истинные утверждения и строить контр примеры к ложным, проводить</w:t>
      </w:r>
      <w:r w:rsidRPr="00475113">
        <w:rPr>
          <w:spacing w:val="1"/>
        </w:rPr>
        <w:t xml:space="preserve"> </w:t>
      </w:r>
      <w:r w:rsidRPr="00475113">
        <w:t>рассуждения</w:t>
      </w:r>
      <w:r w:rsidRPr="00475113">
        <w:rPr>
          <w:spacing w:val="1"/>
        </w:rPr>
        <w:t xml:space="preserve"> </w:t>
      </w:r>
      <w:r w:rsidRPr="00475113">
        <w:t>от</w:t>
      </w:r>
      <w:r w:rsidRPr="00475113">
        <w:rPr>
          <w:spacing w:val="1"/>
        </w:rPr>
        <w:t xml:space="preserve"> </w:t>
      </w:r>
      <w:r w:rsidRPr="00475113">
        <w:t>«противного»,</w:t>
      </w:r>
      <w:r w:rsidRPr="00475113">
        <w:rPr>
          <w:spacing w:val="1"/>
        </w:rPr>
        <w:t xml:space="preserve"> </w:t>
      </w:r>
      <w:r w:rsidRPr="00475113">
        <w:t>отличать</w:t>
      </w:r>
      <w:r w:rsidRPr="00475113">
        <w:rPr>
          <w:spacing w:val="1"/>
        </w:rPr>
        <w:t xml:space="preserve"> </w:t>
      </w:r>
      <w:r w:rsidRPr="00475113">
        <w:t>свойства</w:t>
      </w:r>
      <w:r w:rsidRPr="00475113">
        <w:rPr>
          <w:spacing w:val="1"/>
        </w:rPr>
        <w:t xml:space="preserve"> </w:t>
      </w:r>
      <w:r w:rsidRPr="00475113">
        <w:t>от</w:t>
      </w:r>
      <w:r w:rsidRPr="00475113">
        <w:rPr>
          <w:spacing w:val="1"/>
        </w:rPr>
        <w:t xml:space="preserve"> </w:t>
      </w:r>
      <w:r w:rsidRPr="00475113">
        <w:t>признаков,</w:t>
      </w:r>
      <w:r w:rsidRPr="00475113">
        <w:rPr>
          <w:spacing w:val="1"/>
        </w:rPr>
        <w:t xml:space="preserve"> </w:t>
      </w:r>
      <w:r w:rsidRPr="00475113">
        <w:t>формулировать</w:t>
      </w:r>
      <w:r w:rsidRPr="00475113">
        <w:rPr>
          <w:spacing w:val="1"/>
        </w:rPr>
        <w:t xml:space="preserve"> </w:t>
      </w:r>
      <w:r w:rsidRPr="00475113">
        <w:t>обратные</w:t>
      </w:r>
      <w:r w:rsidRPr="00475113">
        <w:rPr>
          <w:spacing w:val="1"/>
        </w:rPr>
        <w:t xml:space="preserve"> </w:t>
      </w:r>
      <w:r w:rsidRPr="00475113">
        <w:t>утверждения. Ученик, овладевший искусством рассуждать, будет применять его и в окружающей</w:t>
      </w:r>
      <w:r w:rsidRPr="00475113">
        <w:rPr>
          <w:spacing w:val="1"/>
        </w:rPr>
        <w:t xml:space="preserve"> </w:t>
      </w:r>
      <w:r w:rsidRPr="00475113">
        <w:t>жизни.</w:t>
      </w:r>
    </w:p>
    <w:p w:rsidR="00034277" w:rsidRPr="00475113" w:rsidRDefault="00C14089">
      <w:pPr>
        <w:pStyle w:val="a5"/>
        <w:spacing w:line="292" w:lineRule="auto"/>
        <w:ind w:left="224" w:right="266" w:firstLine="180"/>
        <w:jc w:val="both"/>
      </w:pPr>
      <w:r w:rsidRPr="00475113">
        <w:t>Как</w:t>
      </w:r>
      <w:r w:rsidRPr="00475113">
        <w:rPr>
          <w:spacing w:val="1"/>
        </w:rPr>
        <w:t xml:space="preserve"> </w:t>
      </w:r>
      <w:r w:rsidRPr="00475113">
        <w:t>писал</w:t>
      </w:r>
      <w:r w:rsidRPr="00475113">
        <w:rPr>
          <w:spacing w:val="1"/>
        </w:rPr>
        <w:t xml:space="preserve"> </w:t>
      </w:r>
      <w:r w:rsidRPr="00475113">
        <w:t>геометр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педагог</w:t>
      </w:r>
      <w:r w:rsidRPr="00475113">
        <w:rPr>
          <w:spacing w:val="1"/>
        </w:rPr>
        <w:t xml:space="preserve"> </w:t>
      </w:r>
      <w:r w:rsidRPr="00475113">
        <w:t>Игорь</w:t>
      </w:r>
      <w:r w:rsidRPr="00475113">
        <w:rPr>
          <w:spacing w:val="1"/>
        </w:rPr>
        <w:t xml:space="preserve"> </w:t>
      </w:r>
      <w:r w:rsidRPr="00475113">
        <w:t>Федорович</w:t>
      </w:r>
      <w:r w:rsidRPr="00475113">
        <w:rPr>
          <w:spacing w:val="1"/>
        </w:rPr>
        <w:t xml:space="preserve"> </w:t>
      </w:r>
      <w:proofErr w:type="spellStart"/>
      <w:r w:rsidRPr="00475113">
        <w:t>Шарыгин</w:t>
      </w:r>
      <w:proofErr w:type="spellEnd"/>
      <w:r w:rsidRPr="00475113">
        <w:t>,</w:t>
      </w:r>
      <w:r w:rsidRPr="00475113">
        <w:rPr>
          <w:spacing w:val="1"/>
        </w:rPr>
        <w:t xml:space="preserve"> </w:t>
      </w:r>
      <w:r w:rsidRPr="00475113">
        <w:t>«людьми,</w:t>
      </w:r>
      <w:r w:rsidRPr="00475113">
        <w:rPr>
          <w:spacing w:val="1"/>
        </w:rPr>
        <w:t xml:space="preserve"> </w:t>
      </w:r>
      <w:r w:rsidRPr="00475113">
        <w:t>понимающими,</w:t>
      </w:r>
      <w:r w:rsidRPr="00475113">
        <w:rPr>
          <w:spacing w:val="1"/>
        </w:rPr>
        <w:t xml:space="preserve"> </w:t>
      </w:r>
      <w:r w:rsidRPr="00475113">
        <w:t>что</w:t>
      </w:r>
      <w:r w:rsidRPr="00475113">
        <w:rPr>
          <w:spacing w:val="1"/>
        </w:rPr>
        <w:t xml:space="preserve"> </w:t>
      </w:r>
      <w:r w:rsidRPr="00475113">
        <w:t>такое</w:t>
      </w:r>
      <w:r w:rsidRPr="00475113">
        <w:rPr>
          <w:spacing w:val="-57"/>
        </w:rPr>
        <w:t xml:space="preserve"> </w:t>
      </w:r>
      <w:r w:rsidRPr="00475113">
        <w:t>доказательство,</w:t>
      </w:r>
      <w:r w:rsidRPr="00475113">
        <w:rPr>
          <w:spacing w:val="1"/>
        </w:rPr>
        <w:t xml:space="preserve"> </w:t>
      </w:r>
      <w:r w:rsidRPr="00475113">
        <w:t>трудно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даже</w:t>
      </w:r>
      <w:r w:rsidRPr="00475113">
        <w:rPr>
          <w:spacing w:val="1"/>
        </w:rPr>
        <w:t xml:space="preserve"> </w:t>
      </w:r>
      <w:r w:rsidRPr="00475113">
        <w:t>невозможно</w:t>
      </w:r>
      <w:r w:rsidRPr="00475113">
        <w:rPr>
          <w:spacing w:val="1"/>
        </w:rPr>
        <w:t xml:space="preserve"> </w:t>
      </w:r>
      <w:r w:rsidRPr="00475113">
        <w:t>манипулировать».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этом</w:t>
      </w:r>
      <w:r w:rsidRPr="00475113">
        <w:rPr>
          <w:spacing w:val="1"/>
        </w:rPr>
        <w:t xml:space="preserve"> </w:t>
      </w:r>
      <w:r w:rsidRPr="00475113">
        <w:t>состоит</w:t>
      </w:r>
      <w:r w:rsidRPr="00475113">
        <w:rPr>
          <w:spacing w:val="1"/>
        </w:rPr>
        <w:t xml:space="preserve"> </w:t>
      </w:r>
      <w:r w:rsidRPr="00475113">
        <w:t>важное</w:t>
      </w:r>
      <w:r w:rsidRPr="00475113">
        <w:rPr>
          <w:spacing w:val="1"/>
        </w:rPr>
        <w:t xml:space="preserve"> </w:t>
      </w:r>
      <w:r w:rsidRPr="00475113">
        <w:t>воспитательное</w:t>
      </w:r>
      <w:r w:rsidRPr="00475113">
        <w:rPr>
          <w:spacing w:val="1"/>
        </w:rPr>
        <w:t xml:space="preserve"> </w:t>
      </w:r>
      <w:r w:rsidRPr="00475113">
        <w:t>значение</w:t>
      </w:r>
      <w:r w:rsidRPr="00475113">
        <w:rPr>
          <w:spacing w:val="1"/>
        </w:rPr>
        <w:t xml:space="preserve"> </w:t>
      </w:r>
      <w:r w:rsidRPr="00475113">
        <w:t>изучения</w:t>
      </w:r>
      <w:r w:rsidRPr="00475113">
        <w:rPr>
          <w:spacing w:val="1"/>
        </w:rPr>
        <w:t xml:space="preserve"> </w:t>
      </w:r>
      <w:r w:rsidRPr="00475113">
        <w:t>геометрии,</w:t>
      </w:r>
      <w:r w:rsidRPr="00475113">
        <w:rPr>
          <w:spacing w:val="1"/>
        </w:rPr>
        <w:t xml:space="preserve"> </w:t>
      </w:r>
      <w:r w:rsidRPr="00475113">
        <w:t>присущее</w:t>
      </w:r>
      <w:r w:rsidRPr="00475113">
        <w:rPr>
          <w:spacing w:val="1"/>
        </w:rPr>
        <w:t xml:space="preserve"> </w:t>
      </w:r>
      <w:r w:rsidRPr="00475113">
        <w:t>именно</w:t>
      </w:r>
      <w:r w:rsidRPr="00475113">
        <w:rPr>
          <w:spacing w:val="1"/>
        </w:rPr>
        <w:t xml:space="preserve"> </w:t>
      </w:r>
      <w:r w:rsidRPr="00475113">
        <w:t>отечественной</w:t>
      </w:r>
      <w:r w:rsidRPr="00475113">
        <w:rPr>
          <w:spacing w:val="1"/>
        </w:rPr>
        <w:t xml:space="preserve"> </w:t>
      </w:r>
      <w:r w:rsidRPr="00475113">
        <w:t>математической</w:t>
      </w:r>
      <w:r w:rsidRPr="00475113">
        <w:rPr>
          <w:spacing w:val="1"/>
        </w:rPr>
        <w:t xml:space="preserve"> </w:t>
      </w:r>
      <w:r w:rsidRPr="00475113">
        <w:t>школе. Вместе с тем авторы программы предостерегают учителя от излишнего формализма, особенно</w:t>
      </w:r>
      <w:r w:rsidRPr="00475113">
        <w:rPr>
          <w:spacing w:val="-57"/>
        </w:rPr>
        <w:t xml:space="preserve"> </w:t>
      </w:r>
      <w:r w:rsidRPr="00475113">
        <w:t xml:space="preserve">в отношении начал и оснований геометрии. Французский математик Жан </w:t>
      </w:r>
      <w:proofErr w:type="spellStart"/>
      <w:r w:rsidRPr="00475113">
        <w:t>Дьедонне</w:t>
      </w:r>
      <w:proofErr w:type="spellEnd"/>
      <w:r w:rsidRPr="00475113">
        <w:t xml:space="preserve"> по этому поводу</w:t>
      </w:r>
      <w:r w:rsidRPr="00475113">
        <w:rPr>
          <w:spacing w:val="1"/>
        </w:rPr>
        <w:t xml:space="preserve"> </w:t>
      </w:r>
      <w:r w:rsidRPr="00475113">
        <w:t>высказался так:</w:t>
      </w:r>
      <w:r w:rsidRPr="00475113">
        <w:rPr>
          <w:spacing w:val="1"/>
        </w:rPr>
        <w:t xml:space="preserve"> </w:t>
      </w:r>
      <w:r w:rsidRPr="00475113">
        <w:t>«Что касается деликатной проблемы введения</w:t>
      </w:r>
      <w:r w:rsidRPr="00475113">
        <w:rPr>
          <w:spacing w:val="1"/>
        </w:rPr>
        <w:t xml:space="preserve"> </w:t>
      </w:r>
      <w:r w:rsidRPr="00475113">
        <w:t>«аксиом», то мне кажется, что на</w:t>
      </w:r>
      <w:r w:rsidRPr="00475113">
        <w:rPr>
          <w:spacing w:val="1"/>
        </w:rPr>
        <w:t xml:space="preserve"> </w:t>
      </w:r>
      <w:r w:rsidRPr="00475113">
        <w:t>первых порах нужно вообще избегать произносить само это слово. С другой же стороны, не следует</w:t>
      </w:r>
      <w:r w:rsidRPr="00475113">
        <w:rPr>
          <w:spacing w:val="1"/>
        </w:rPr>
        <w:t xml:space="preserve"> </w:t>
      </w:r>
      <w:r w:rsidRPr="00475113">
        <w:t>упускать ни одной возможности давать примеры логических заключений, которые куда в большей</w:t>
      </w:r>
      <w:r w:rsidRPr="00475113">
        <w:rPr>
          <w:spacing w:val="1"/>
        </w:rPr>
        <w:t xml:space="preserve"> </w:t>
      </w:r>
      <w:r w:rsidRPr="00475113">
        <w:t>мере,</w:t>
      </w:r>
      <w:r w:rsidRPr="00475113">
        <w:rPr>
          <w:spacing w:val="1"/>
        </w:rPr>
        <w:t xml:space="preserve"> </w:t>
      </w:r>
      <w:r w:rsidRPr="00475113">
        <w:t>чем</w:t>
      </w:r>
      <w:r w:rsidRPr="00475113">
        <w:rPr>
          <w:spacing w:val="1"/>
        </w:rPr>
        <w:t xml:space="preserve"> </w:t>
      </w:r>
      <w:r w:rsidRPr="00475113">
        <w:t>идея</w:t>
      </w:r>
      <w:r w:rsidRPr="00475113">
        <w:rPr>
          <w:spacing w:val="1"/>
        </w:rPr>
        <w:t xml:space="preserve"> </w:t>
      </w:r>
      <w:r w:rsidRPr="00475113">
        <w:t>аксиом,</w:t>
      </w:r>
      <w:r w:rsidRPr="00475113">
        <w:rPr>
          <w:spacing w:val="1"/>
        </w:rPr>
        <w:t xml:space="preserve"> </w:t>
      </w:r>
      <w:r w:rsidRPr="00475113">
        <w:t>являются</w:t>
      </w:r>
      <w:r w:rsidRPr="00475113">
        <w:rPr>
          <w:spacing w:val="1"/>
        </w:rPr>
        <w:t xml:space="preserve"> </w:t>
      </w:r>
      <w:r w:rsidRPr="00475113">
        <w:t>истинными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единственными</w:t>
      </w:r>
      <w:r w:rsidRPr="00475113">
        <w:rPr>
          <w:spacing w:val="1"/>
        </w:rPr>
        <w:t xml:space="preserve"> </w:t>
      </w:r>
      <w:r w:rsidRPr="00475113">
        <w:t>двигателями</w:t>
      </w:r>
      <w:r w:rsidRPr="00475113">
        <w:rPr>
          <w:spacing w:val="1"/>
        </w:rPr>
        <w:t xml:space="preserve"> </w:t>
      </w:r>
      <w:r w:rsidRPr="00475113">
        <w:t>математического</w:t>
      </w:r>
      <w:r w:rsidRPr="00475113">
        <w:rPr>
          <w:spacing w:val="1"/>
        </w:rPr>
        <w:t xml:space="preserve"> </w:t>
      </w:r>
      <w:r w:rsidRPr="00475113">
        <w:t>мышления».</w:t>
      </w:r>
    </w:p>
    <w:p w:rsidR="00034277" w:rsidRPr="00475113" w:rsidRDefault="00C14089">
      <w:pPr>
        <w:pStyle w:val="a5"/>
        <w:spacing w:line="292" w:lineRule="auto"/>
        <w:ind w:left="224" w:right="251" w:firstLine="180"/>
        <w:jc w:val="both"/>
      </w:pPr>
      <w:r w:rsidRPr="00475113">
        <w:t>Второй целью изучения геометрии является использование её как инструмента при решении как</w:t>
      </w:r>
      <w:r w:rsidRPr="00475113">
        <w:rPr>
          <w:spacing w:val="1"/>
        </w:rPr>
        <w:t xml:space="preserve"> </w:t>
      </w:r>
      <w:r w:rsidRPr="00475113">
        <w:t>математических, так и практических задач, встречающихся в реальной жизни. Окончивший курс</w:t>
      </w:r>
      <w:r w:rsidRPr="00475113">
        <w:rPr>
          <w:spacing w:val="1"/>
        </w:rPr>
        <w:t xml:space="preserve"> </w:t>
      </w:r>
      <w:r w:rsidRPr="00475113">
        <w:t>геометрии школьник должен быть в состоянии определить геометрическую фигуру, описать словами</w:t>
      </w:r>
      <w:r w:rsidRPr="00475113">
        <w:rPr>
          <w:spacing w:val="1"/>
        </w:rPr>
        <w:t xml:space="preserve"> </w:t>
      </w:r>
      <w:r w:rsidRPr="00475113">
        <w:t>данный чертёж или рисунок, найти площадь земельного участка, рассчитать необходимую длину</w:t>
      </w:r>
      <w:r w:rsidRPr="00475113">
        <w:rPr>
          <w:spacing w:val="1"/>
        </w:rPr>
        <w:t xml:space="preserve"> </w:t>
      </w:r>
      <w:r w:rsidRPr="00475113">
        <w:t>оптоволоконного кабеля или требуемые размеры гаража для автомобиля. Этому соответствует вторая,</w:t>
      </w:r>
      <w:r w:rsidRPr="00475113">
        <w:rPr>
          <w:spacing w:val="-57"/>
        </w:rPr>
        <w:t xml:space="preserve"> </w:t>
      </w:r>
      <w:r w:rsidRPr="00475113">
        <w:t>вычислительная линия в изучении геометрии в школе. Данная практическая линия является не менее</w:t>
      </w:r>
      <w:r w:rsidRPr="00475113">
        <w:rPr>
          <w:spacing w:val="1"/>
        </w:rPr>
        <w:t xml:space="preserve"> </w:t>
      </w:r>
      <w:r w:rsidRPr="00475113">
        <w:t>важной, чем</w:t>
      </w:r>
      <w:r w:rsidRPr="00475113">
        <w:rPr>
          <w:spacing w:val="1"/>
        </w:rPr>
        <w:t xml:space="preserve"> </w:t>
      </w:r>
      <w:r w:rsidRPr="00475113">
        <w:t>первая.</w:t>
      </w:r>
      <w:r w:rsidRPr="00475113">
        <w:rPr>
          <w:spacing w:val="1"/>
        </w:rPr>
        <w:t xml:space="preserve"> </w:t>
      </w:r>
      <w:r w:rsidRPr="00475113">
        <w:t>Ещё Платон</w:t>
      </w:r>
      <w:r w:rsidRPr="00475113">
        <w:rPr>
          <w:spacing w:val="1"/>
        </w:rPr>
        <w:t xml:space="preserve"> </w:t>
      </w:r>
      <w:r w:rsidRPr="00475113">
        <w:t>предписывал,</w:t>
      </w:r>
      <w:r w:rsidRPr="00475113">
        <w:rPr>
          <w:spacing w:val="1"/>
        </w:rPr>
        <w:t xml:space="preserve"> </w:t>
      </w:r>
      <w:r w:rsidRPr="00475113">
        <w:t>чтобы</w:t>
      </w:r>
      <w:r w:rsidRPr="00475113">
        <w:rPr>
          <w:spacing w:val="1"/>
        </w:rPr>
        <w:t xml:space="preserve"> </w:t>
      </w:r>
      <w:r w:rsidRPr="00475113">
        <w:t>«граждане</w:t>
      </w:r>
      <w:r w:rsidRPr="00475113">
        <w:rPr>
          <w:spacing w:val="1"/>
        </w:rPr>
        <w:t xml:space="preserve"> </w:t>
      </w:r>
      <w:r w:rsidRPr="00475113">
        <w:t>Прекрасного города</w:t>
      </w:r>
      <w:r w:rsidRPr="00475113">
        <w:rPr>
          <w:spacing w:val="60"/>
        </w:rPr>
        <w:t xml:space="preserve"> </w:t>
      </w:r>
      <w:r w:rsidRPr="00475113">
        <w:t>ни в коем</w:t>
      </w:r>
      <w:r w:rsidRPr="00475113">
        <w:rPr>
          <w:spacing w:val="1"/>
        </w:rPr>
        <w:t xml:space="preserve"> </w:t>
      </w:r>
      <w:r w:rsidRPr="00475113">
        <w:t>случае не оставляли геометрию, ведь немаловажно даже побочное её применение — в военном деле</w:t>
      </w:r>
      <w:r w:rsidRPr="00475113">
        <w:rPr>
          <w:spacing w:val="1"/>
        </w:rPr>
        <w:t xml:space="preserve"> </w:t>
      </w:r>
      <w:r w:rsidRPr="00475113">
        <w:t>да, впрочем, и во всех науках — для лучшего их усвоения: мы ведь знаем, какая бесконечная разница</w:t>
      </w:r>
      <w:r w:rsidRPr="00475113">
        <w:rPr>
          <w:spacing w:val="1"/>
        </w:rPr>
        <w:t xml:space="preserve"> </w:t>
      </w:r>
      <w:r w:rsidRPr="00475113">
        <w:t>существует</w:t>
      </w:r>
      <w:r w:rsidRPr="00475113">
        <w:rPr>
          <w:spacing w:val="1"/>
        </w:rPr>
        <w:t xml:space="preserve"> </w:t>
      </w:r>
      <w:r w:rsidRPr="00475113">
        <w:t>между</w:t>
      </w:r>
      <w:r w:rsidRPr="00475113">
        <w:rPr>
          <w:spacing w:val="1"/>
        </w:rPr>
        <w:t xml:space="preserve"> </w:t>
      </w:r>
      <w:r w:rsidRPr="00475113">
        <w:t>человеком</w:t>
      </w:r>
      <w:r w:rsidRPr="00475113">
        <w:rPr>
          <w:spacing w:val="1"/>
        </w:rPr>
        <w:t xml:space="preserve"> </w:t>
      </w:r>
      <w:r w:rsidRPr="00475113">
        <w:t>причастным</w:t>
      </w:r>
      <w:r w:rsidRPr="00475113">
        <w:rPr>
          <w:spacing w:val="1"/>
        </w:rPr>
        <w:t xml:space="preserve"> </w:t>
      </w:r>
      <w:r w:rsidRPr="00475113">
        <w:t>к</w:t>
      </w:r>
      <w:r w:rsidRPr="00475113">
        <w:rPr>
          <w:spacing w:val="1"/>
        </w:rPr>
        <w:t xml:space="preserve"> </w:t>
      </w:r>
      <w:r w:rsidRPr="00475113">
        <w:t>геометрии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непричастным».</w:t>
      </w:r>
      <w:r w:rsidRPr="00475113">
        <w:rPr>
          <w:spacing w:val="1"/>
        </w:rPr>
        <w:t xml:space="preserve"> </w:t>
      </w:r>
      <w:r w:rsidRPr="00475113">
        <w:t>Для</w:t>
      </w:r>
      <w:r w:rsidRPr="00475113">
        <w:rPr>
          <w:spacing w:val="1"/>
        </w:rPr>
        <w:t xml:space="preserve"> </w:t>
      </w:r>
      <w:r w:rsidRPr="00475113">
        <w:t>этого</w:t>
      </w:r>
      <w:r w:rsidRPr="00475113">
        <w:rPr>
          <w:spacing w:val="1"/>
        </w:rPr>
        <w:t xml:space="preserve"> </w:t>
      </w:r>
      <w:r w:rsidRPr="00475113">
        <w:t>учителю</w:t>
      </w:r>
      <w:r w:rsidRPr="00475113">
        <w:rPr>
          <w:spacing w:val="1"/>
        </w:rPr>
        <w:t xml:space="preserve"> </w:t>
      </w:r>
      <w:r w:rsidRPr="00475113">
        <w:t>рекомендуется подбирать задачи практического характера для</w:t>
      </w:r>
      <w:r w:rsidRPr="00475113">
        <w:rPr>
          <w:spacing w:val="1"/>
        </w:rPr>
        <w:t xml:space="preserve"> </w:t>
      </w:r>
      <w:r w:rsidRPr="00475113">
        <w:t>рассматриваемых тем, учить детей</w:t>
      </w:r>
      <w:r w:rsidRPr="00475113">
        <w:rPr>
          <w:spacing w:val="1"/>
        </w:rPr>
        <w:t xml:space="preserve"> </w:t>
      </w:r>
      <w:r w:rsidRPr="00475113">
        <w:t>строить математические модели реальных жизненных ситуаций, проводить вычисления и оценивать</w:t>
      </w:r>
      <w:r w:rsidRPr="00475113">
        <w:rPr>
          <w:spacing w:val="1"/>
        </w:rPr>
        <w:t xml:space="preserve"> </w:t>
      </w:r>
      <w:r w:rsidRPr="00475113">
        <w:t>адекватность</w:t>
      </w:r>
      <w:r w:rsidRPr="00475113">
        <w:rPr>
          <w:spacing w:val="1"/>
        </w:rPr>
        <w:t xml:space="preserve"> </w:t>
      </w:r>
      <w:r w:rsidRPr="00475113">
        <w:t>полученного</w:t>
      </w:r>
      <w:r w:rsidRPr="00475113">
        <w:rPr>
          <w:spacing w:val="1"/>
        </w:rPr>
        <w:t xml:space="preserve"> </w:t>
      </w:r>
      <w:r w:rsidRPr="00475113">
        <w:t>результата.</w:t>
      </w:r>
      <w:r w:rsidRPr="00475113">
        <w:rPr>
          <w:spacing w:val="1"/>
        </w:rPr>
        <w:t xml:space="preserve"> </w:t>
      </w:r>
      <w:r w:rsidRPr="00475113">
        <w:t>Крайне</w:t>
      </w:r>
      <w:r w:rsidRPr="00475113">
        <w:rPr>
          <w:spacing w:val="1"/>
        </w:rPr>
        <w:t xml:space="preserve"> </w:t>
      </w:r>
      <w:r w:rsidRPr="00475113">
        <w:t>важно</w:t>
      </w:r>
      <w:r w:rsidRPr="00475113">
        <w:rPr>
          <w:spacing w:val="1"/>
        </w:rPr>
        <w:t xml:space="preserve"> </w:t>
      </w:r>
      <w:r w:rsidRPr="00475113">
        <w:t>подчёркивать</w:t>
      </w:r>
      <w:r w:rsidRPr="00475113">
        <w:rPr>
          <w:spacing w:val="1"/>
        </w:rPr>
        <w:t xml:space="preserve"> </w:t>
      </w:r>
      <w:r w:rsidRPr="00475113">
        <w:t>связи</w:t>
      </w:r>
      <w:r w:rsidRPr="00475113">
        <w:rPr>
          <w:spacing w:val="1"/>
        </w:rPr>
        <w:t xml:space="preserve"> </w:t>
      </w:r>
      <w:r w:rsidRPr="00475113">
        <w:t>геометрии</w:t>
      </w:r>
      <w:r w:rsidRPr="00475113">
        <w:rPr>
          <w:spacing w:val="1"/>
        </w:rPr>
        <w:t xml:space="preserve"> </w:t>
      </w:r>
      <w:r w:rsidRPr="00475113">
        <w:t>с</w:t>
      </w:r>
      <w:r w:rsidRPr="00475113">
        <w:rPr>
          <w:spacing w:val="1"/>
        </w:rPr>
        <w:t xml:space="preserve"> </w:t>
      </w:r>
      <w:r w:rsidRPr="00475113">
        <w:t>другими</w:t>
      </w:r>
      <w:r w:rsidRPr="00475113">
        <w:rPr>
          <w:spacing w:val="1"/>
        </w:rPr>
        <w:t xml:space="preserve"> </w:t>
      </w:r>
      <w:r w:rsidRPr="00475113">
        <w:t>предметами,</w:t>
      </w:r>
      <w:r w:rsidRPr="00475113">
        <w:rPr>
          <w:spacing w:val="1"/>
        </w:rPr>
        <w:t xml:space="preserve"> </w:t>
      </w:r>
      <w:r w:rsidRPr="00475113">
        <w:t>мотивировать</w:t>
      </w:r>
      <w:r w:rsidRPr="00475113">
        <w:rPr>
          <w:spacing w:val="1"/>
        </w:rPr>
        <w:t xml:space="preserve"> </w:t>
      </w:r>
      <w:r w:rsidRPr="00475113">
        <w:t>использовать</w:t>
      </w:r>
      <w:r w:rsidRPr="00475113">
        <w:rPr>
          <w:spacing w:val="1"/>
        </w:rPr>
        <w:t xml:space="preserve"> </w:t>
      </w:r>
      <w:r w:rsidRPr="00475113">
        <w:t>определения</w:t>
      </w:r>
      <w:r w:rsidRPr="00475113">
        <w:rPr>
          <w:spacing w:val="1"/>
        </w:rPr>
        <w:t xml:space="preserve"> </w:t>
      </w:r>
      <w:r w:rsidRPr="00475113">
        <w:t>геометрических</w:t>
      </w:r>
      <w:r w:rsidRPr="00475113">
        <w:rPr>
          <w:spacing w:val="1"/>
        </w:rPr>
        <w:t xml:space="preserve"> </w:t>
      </w:r>
      <w:r w:rsidRPr="00475113">
        <w:t>фигур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понятий,</w:t>
      </w:r>
      <w:r w:rsidRPr="00475113">
        <w:rPr>
          <w:spacing w:val="1"/>
        </w:rPr>
        <w:t xml:space="preserve"> </w:t>
      </w:r>
      <w:r w:rsidRPr="00475113">
        <w:t>демонстрировать</w:t>
      </w:r>
      <w:r w:rsidRPr="00475113">
        <w:rPr>
          <w:spacing w:val="1"/>
        </w:rPr>
        <w:t xml:space="preserve"> </w:t>
      </w:r>
      <w:r w:rsidRPr="00475113">
        <w:t>применение</w:t>
      </w:r>
      <w:r w:rsidRPr="00475113">
        <w:rPr>
          <w:spacing w:val="1"/>
        </w:rPr>
        <w:t xml:space="preserve"> </w:t>
      </w:r>
      <w:r w:rsidRPr="00475113">
        <w:t>полученных</w:t>
      </w:r>
      <w:r w:rsidRPr="00475113">
        <w:rPr>
          <w:spacing w:val="1"/>
        </w:rPr>
        <w:t xml:space="preserve"> </w:t>
      </w:r>
      <w:r w:rsidRPr="00475113">
        <w:t>умений</w:t>
      </w:r>
      <w:r w:rsidRPr="00475113">
        <w:rPr>
          <w:spacing w:val="1"/>
        </w:rPr>
        <w:t xml:space="preserve"> </w:t>
      </w:r>
      <w:r w:rsidRPr="00475113">
        <w:t>в физике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технике.</w:t>
      </w:r>
      <w:r w:rsidRPr="00475113">
        <w:rPr>
          <w:spacing w:val="1"/>
        </w:rPr>
        <w:t xml:space="preserve"> </w:t>
      </w:r>
      <w:r w:rsidRPr="00475113">
        <w:t>Эти</w:t>
      </w:r>
      <w:r w:rsidRPr="00475113">
        <w:rPr>
          <w:spacing w:val="1"/>
        </w:rPr>
        <w:t xml:space="preserve"> </w:t>
      </w:r>
      <w:r w:rsidRPr="00475113">
        <w:t>связи</w:t>
      </w:r>
      <w:r w:rsidRPr="00475113">
        <w:rPr>
          <w:spacing w:val="60"/>
        </w:rPr>
        <w:t xml:space="preserve"> </w:t>
      </w:r>
      <w:r w:rsidRPr="00475113">
        <w:t>наиболее ярко</w:t>
      </w:r>
      <w:r w:rsidRPr="00475113">
        <w:rPr>
          <w:spacing w:val="1"/>
        </w:rPr>
        <w:t xml:space="preserve"> </w:t>
      </w:r>
      <w:r w:rsidRPr="00475113">
        <w:t>видны в темах</w:t>
      </w:r>
      <w:r w:rsidRPr="00475113">
        <w:rPr>
          <w:spacing w:val="1"/>
        </w:rPr>
        <w:t xml:space="preserve"> </w:t>
      </w:r>
      <w:r w:rsidRPr="00475113">
        <w:t>«Векторы»,</w:t>
      </w:r>
      <w:r w:rsidRPr="00475113">
        <w:rPr>
          <w:spacing w:val="1"/>
        </w:rPr>
        <w:t xml:space="preserve"> </w:t>
      </w:r>
      <w:r w:rsidRPr="00475113">
        <w:t>«Тригонометрические соотношения»,</w:t>
      </w:r>
      <w:r w:rsidRPr="00475113">
        <w:rPr>
          <w:spacing w:val="1"/>
        </w:rPr>
        <w:t xml:space="preserve"> </w:t>
      </w:r>
      <w:r w:rsidRPr="00475113">
        <w:t>«Метод</w:t>
      </w:r>
      <w:r w:rsidRPr="00475113">
        <w:rPr>
          <w:spacing w:val="1"/>
        </w:rPr>
        <w:t xml:space="preserve"> </w:t>
      </w:r>
      <w:r w:rsidRPr="00475113">
        <w:t>координат» и</w:t>
      </w:r>
      <w:r w:rsidRPr="00475113">
        <w:rPr>
          <w:spacing w:val="1"/>
        </w:rPr>
        <w:t xml:space="preserve"> </w:t>
      </w:r>
      <w:r w:rsidRPr="00475113">
        <w:t>«Теорема</w:t>
      </w:r>
      <w:r w:rsidRPr="00475113">
        <w:rPr>
          <w:spacing w:val="1"/>
        </w:rPr>
        <w:t xml:space="preserve"> </w:t>
      </w:r>
      <w:r w:rsidRPr="00475113">
        <w:t>Пифагора».</w:t>
      </w:r>
    </w:p>
    <w:p w:rsidR="00034277" w:rsidRPr="00475113" w:rsidRDefault="00034277">
      <w:pPr>
        <w:spacing w:line="292" w:lineRule="auto"/>
        <w:jc w:val="both"/>
        <w:rPr>
          <w:sz w:val="24"/>
          <w:szCs w:val="24"/>
        </w:rPr>
        <w:sectPr w:rsidR="00034277" w:rsidRPr="00475113">
          <w:pgSz w:w="11900" w:h="16850"/>
          <w:pgMar w:top="420" w:right="440" w:bottom="280" w:left="440" w:header="720" w:footer="720" w:gutter="0"/>
          <w:cols w:space="720"/>
        </w:sectPr>
      </w:pPr>
    </w:p>
    <w:p w:rsidR="00034277" w:rsidRPr="00475113" w:rsidRDefault="00C14089">
      <w:pPr>
        <w:pStyle w:val="1"/>
        <w:spacing w:before="77"/>
        <w:ind w:left="224"/>
      </w:pPr>
      <w:r w:rsidRPr="00475113">
        <w:lastRenderedPageBreak/>
        <w:t>МЕСТО</w:t>
      </w:r>
      <w:r w:rsidRPr="00475113">
        <w:rPr>
          <w:spacing w:val="-6"/>
        </w:rPr>
        <w:t xml:space="preserve"> </w:t>
      </w:r>
      <w:r w:rsidRPr="00475113">
        <w:t>УЧЕБНОГО</w:t>
      </w:r>
      <w:r w:rsidRPr="00475113">
        <w:rPr>
          <w:spacing w:val="-9"/>
        </w:rPr>
        <w:t xml:space="preserve"> </w:t>
      </w:r>
      <w:r w:rsidRPr="00475113">
        <w:t>КУРСА</w:t>
      </w:r>
      <w:r w:rsidRPr="00475113">
        <w:rPr>
          <w:spacing w:val="-7"/>
        </w:rPr>
        <w:t xml:space="preserve"> </w:t>
      </w:r>
      <w:r w:rsidRPr="00475113">
        <w:t>В</w:t>
      </w:r>
      <w:r w:rsidRPr="00475113">
        <w:rPr>
          <w:spacing w:val="-7"/>
        </w:rPr>
        <w:t xml:space="preserve"> </w:t>
      </w:r>
      <w:r w:rsidRPr="00475113">
        <w:t>УЧЕБНОМ</w:t>
      </w:r>
      <w:r w:rsidRPr="00475113">
        <w:rPr>
          <w:spacing w:val="-7"/>
        </w:rPr>
        <w:t xml:space="preserve"> </w:t>
      </w:r>
      <w:r w:rsidRPr="00475113">
        <w:t>ПЛАНЕ</w:t>
      </w:r>
    </w:p>
    <w:p w:rsidR="00034277" w:rsidRPr="00475113" w:rsidRDefault="00C14089">
      <w:pPr>
        <w:pStyle w:val="a5"/>
        <w:spacing w:before="55" w:line="292" w:lineRule="auto"/>
        <w:ind w:left="224" w:right="581" w:firstLine="180"/>
        <w:jc w:val="both"/>
      </w:pPr>
      <w:r w:rsidRPr="00475113">
        <w:t>Согласно учебному плану в 7 классе изучается учебный курс «Геометрия», который включает</w:t>
      </w:r>
      <w:r w:rsidRPr="00475113">
        <w:rPr>
          <w:spacing w:val="1"/>
        </w:rPr>
        <w:t xml:space="preserve"> </w:t>
      </w:r>
      <w:r w:rsidRPr="00475113">
        <w:t>следующие основные разделы содержания: «Геометрические фигуры и их свойства», «Измерение</w:t>
      </w:r>
      <w:r w:rsidRPr="00475113">
        <w:rPr>
          <w:spacing w:val="1"/>
        </w:rPr>
        <w:t xml:space="preserve"> </w:t>
      </w:r>
      <w:r w:rsidRPr="00475113">
        <w:t>геометрических величин», а также «Декартовы координаты на плоскости», «Векторы», «Движения</w:t>
      </w:r>
      <w:r w:rsidRPr="00475113">
        <w:rPr>
          <w:spacing w:val="-57"/>
        </w:rPr>
        <w:t xml:space="preserve"> </w:t>
      </w:r>
      <w:r w:rsidRPr="00475113">
        <w:t>плоскости» и «Преобразования подобия». Учебный план предусматривает изучение геометрии на</w:t>
      </w:r>
      <w:r w:rsidRPr="00475113">
        <w:rPr>
          <w:spacing w:val="1"/>
        </w:rPr>
        <w:t xml:space="preserve"> </w:t>
      </w:r>
      <w:r w:rsidRPr="00475113">
        <w:t>базовом уровне, исходя из</w:t>
      </w:r>
      <w:r w:rsidRPr="00475113">
        <w:rPr>
          <w:spacing w:val="-2"/>
        </w:rPr>
        <w:t xml:space="preserve"> </w:t>
      </w:r>
      <w:r w:rsidRPr="00475113">
        <w:t>68</w:t>
      </w:r>
      <w:r w:rsidRPr="00475113">
        <w:rPr>
          <w:spacing w:val="2"/>
        </w:rPr>
        <w:t xml:space="preserve"> </w:t>
      </w:r>
      <w:r w:rsidRPr="00475113">
        <w:t>учебных</w:t>
      </w:r>
      <w:r w:rsidRPr="00475113">
        <w:rPr>
          <w:spacing w:val="1"/>
        </w:rPr>
        <w:t xml:space="preserve"> </w:t>
      </w:r>
      <w:r w:rsidRPr="00475113">
        <w:t>часов</w:t>
      </w:r>
      <w:r w:rsidRPr="00475113">
        <w:rPr>
          <w:spacing w:val="-2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учебном году.</w:t>
      </w:r>
    </w:p>
    <w:p w:rsidR="00034277" w:rsidRPr="00475113" w:rsidRDefault="00034277">
      <w:pPr>
        <w:spacing w:line="292" w:lineRule="auto"/>
        <w:jc w:val="both"/>
        <w:rPr>
          <w:sz w:val="24"/>
          <w:szCs w:val="24"/>
        </w:rPr>
        <w:sectPr w:rsidR="00034277" w:rsidRPr="00475113">
          <w:pgSz w:w="11900" w:h="16850"/>
          <w:pgMar w:top="420" w:right="440" w:bottom="280" w:left="440" w:header="720" w:footer="720" w:gutter="0"/>
          <w:cols w:space="720"/>
        </w:sectPr>
      </w:pPr>
    </w:p>
    <w:p w:rsidR="00034277" w:rsidRPr="00475113" w:rsidRDefault="00C14089">
      <w:pPr>
        <w:pStyle w:val="1"/>
        <w:spacing w:before="64"/>
        <w:ind w:left="224"/>
      </w:pPr>
      <w:r w:rsidRPr="00475113"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422910</wp:posOffset>
                </wp:positionH>
                <wp:positionV relativeFrom="paragraph">
                  <wp:posOffset>290195</wp:posOffset>
                </wp:positionV>
                <wp:extent cx="6707505" cy="7620"/>
                <wp:effectExtent l="0" t="0" r="0" b="0"/>
                <wp:wrapTopAndBottom/>
                <wp:docPr id="6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750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3538886B" id="Rectangle 7" o:spid="_x0000_s1026" style="position:absolute;margin-left:33.3pt;margin-top:22.85pt;width:528.15pt;height:.6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" fillcolor="black" stroked="f">
                <w10:wrap type="topAndBottom" anchorx="page"/>
              </v:rect>
            </w:pict>
          </mc:Fallback>
        </mc:AlternateContent>
      </w:r>
      <w:r w:rsidRPr="00475113">
        <w:t>СОДЕРЖАНИЕ</w:t>
      </w:r>
      <w:r w:rsidRPr="00475113">
        <w:rPr>
          <w:spacing w:val="-10"/>
        </w:rPr>
        <w:t xml:space="preserve"> </w:t>
      </w:r>
      <w:r w:rsidRPr="00475113">
        <w:t>УЧЕБНОГО</w:t>
      </w:r>
      <w:r w:rsidRPr="00475113">
        <w:rPr>
          <w:spacing w:val="-12"/>
        </w:rPr>
        <w:t xml:space="preserve"> </w:t>
      </w:r>
      <w:r w:rsidRPr="00475113">
        <w:t>КУРСА</w:t>
      </w:r>
      <w:r w:rsidRPr="00475113">
        <w:rPr>
          <w:spacing w:val="-13"/>
        </w:rPr>
        <w:t xml:space="preserve"> </w:t>
      </w:r>
      <w:r w:rsidRPr="00475113">
        <w:t>"ГЕОМЕТРИЯ"</w:t>
      </w:r>
    </w:p>
    <w:p w:rsidR="00034277" w:rsidRPr="00475113" w:rsidRDefault="00C14089">
      <w:pPr>
        <w:pStyle w:val="a5"/>
        <w:spacing w:before="144" w:line="290" w:lineRule="auto"/>
        <w:ind w:left="224" w:right="563" w:firstLine="180"/>
        <w:jc w:val="both"/>
      </w:pPr>
      <w:r w:rsidRPr="00475113">
        <w:t>Начальные понятия геометрии. Точка, прямая, отрезок, луч. Угол. Виды углов. Вертикальные и</w:t>
      </w:r>
      <w:r w:rsidRPr="00475113">
        <w:rPr>
          <w:spacing w:val="1"/>
        </w:rPr>
        <w:t xml:space="preserve"> </w:t>
      </w:r>
      <w:r w:rsidRPr="00475113">
        <w:t>смежные углы. Биссектриса угла. Ломаная, многоугольник. Параллельность и перпендикулярность</w:t>
      </w:r>
      <w:r w:rsidRPr="00475113">
        <w:rPr>
          <w:spacing w:val="-57"/>
        </w:rPr>
        <w:t xml:space="preserve"> </w:t>
      </w:r>
      <w:r w:rsidRPr="00475113">
        <w:t>прямых.</w:t>
      </w:r>
    </w:p>
    <w:p w:rsidR="00034277" w:rsidRPr="00475113" w:rsidRDefault="00C14089">
      <w:pPr>
        <w:pStyle w:val="a5"/>
        <w:spacing w:before="4" w:line="292" w:lineRule="auto"/>
        <w:ind w:left="224" w:right="257" w:firstLine="180"/>
        <w:jc w:val="both"/>
      </w:pPr>
      <w:r w:rsidRPr="00475113">
        <w:t>Симметричные фигуры. Основные свойства осевой симметрии. Примеры симметрии в окружающем</w:t>
      </w:r>
      <w:r w:rsidRPr="00475113">
        <w:rPr>
          <w:spacing w:val="-57"/>
        </w:rPr>
        <w:t xml:space="preserve"> </w:t>
      </w:r>
      <w:r w:rsidRPr="00475113">
        <w:t>мире.</w:t>
      </w:r>
    </w:p>
    <w:p w:rsidR="00034277" w:rsidRPr="00475113" w:rsidRDefault="00C14089">
      <w:pPr>
        <w:pStyle w:val="a5"/>
        <w:spacing w:line="292" w:lineRule="auto"/>
        <w:ind w:left="224" w:right="380" w:firstLine="180"/>
        <w:jc w:val="both"/>
      </w:pPr>
      <w:r w:rsidRPr="00475113">
        <w:t>Основные построения с помощью циркуля и линейки. Треугольник. Высота, медиана, биссектриса,</w:t>
      </w:r>
      <w:r w:rsidRPr="00475113">
        <w:rPr>
          <w:spacing w:val="-57"/>
        </w:rPr>
        <w:t xml:space="preserve"> </w:t>
      </w:r>
      <w:r w:rsidRPr="00475113">
        <w:t>их</w:t>
      </w:r>
      <w:r w:rsidRPr="00475113">
        <w:rPr>
          <w:spacing w:val="-1"/>
        </w:rPr>
        <w:t xml:space="preserve"> </w:t>
      </w:r>
      <w:r w:rsidRPr="00475113">
        <w:t>свойства.</w:t>
      </w:r>
    </w:p>
    <w:p w:rsidR="00034277" w:rsidRPr="00475113" w:rsidRDefault="00C14089">
      <w:pPr>
        <w:pStyle w:val="a5"/>
        <w:spacing w:line="275" w:lineRule="exact"/>
        <w:ind w:left="404"/>
        <w:jc w:val="both"/>
      </w:pPr>
      <w:r w:rsidRPr="00475113">
        <w:t>Равнобедренный</w:t>
      </w:r>
      <w:r w:rsidRPr="00475113">
        <w:rPr>
          <w:spacing w:val="-11"/>
        </w:rPr>
        <w:t xml:space="preserve"> </w:t>
      </w:r>
      <w:r w:rsidRPr="00475113">
        <w:t>и</w:t>
      </w:r>
      <w:r w:rsidRPr="00475113">
        <w:rPr>
          <w:spacing w:val="-9"/>
        </w:rPr>
        <w:t xml:space="preserve"> </w:t>
      </w:r>
      <w:r w:rsidRPr="00475113">
        <w:t>равносторонний</w:t>
      </w:r>
      <w:r w:rsidRPr="00475113">
        <w:rPr>
          <w:spacing w:val="-8"/>
        </w:rPr>
        <w:t xml:space="preserve"> </w:t>
      </w:r>
      <w:r w:rsidRPr="00475113">
        <w:t>треугольники.</w:t>
      </w:r>
      <w:r w:rsidRPr="00475113">
        <w:rPr>
          <w:spacing w:val="-8"/>
        </w:rPr>
        <w:t xml:space="preserve"> </w:t>
      </w:r>
      <w:r w:rsidRPr="00475113">
        <w:t>Неравенство</w:t>
      </w:r>
      <w:r w:rsidRPr="00475113">
        <w:rPr>
          <w:spacing w:val="-10"/>
        </w:rPr>
        <w:t xml:space="preserve"> </w:t>
      </w:r>
      <w:r w:rsidRPr="00475113">
        <w:t>треугольника.</w:t>
      </w:r>
    </w:p>
    <w:p w:rsidR="00034277" w:rsidRPr="00475113" w:rsidRDefault="00C14089">
      <w:pPr>
        <w:pStyle w:val="a5"/>
        <w:spacing w:before="54"/>
        <w:ind w:left="404"/>
        <w:jc w:val="both"/>
      </w:pPr>
      <w:r w:rsidRPr="00475113">
        <w:t>Свойства</w:t>
      </w:r>
      <w:r w:rsidRPr="00475113">
        <w:rPr>
          <w:spacing w:val="-10"/>
        </w:rPr>
        <w:t xml:space="preserve"> </w:t>
      </w:r>
      <w:r w:rsidRPr="00475113">
        <w:t>и</w:t>
      </w:r>
      <w:r w:rsidRPr="00475113">
        <w:rPr>
          <w:spacing w:val="-9"/>
        </w:rPr>
        <w:t xml:space="preserve"> </w:t>
      </w:r>
      <w:r w:rsidRPr="00475113">
        <w:t>признаки</w:t>
      </w:r>
      <w:r w:rsidRPr="00475113">
        <w:rPr>
          <w:spacing w:val="-7"/>
        </w:rPr>
        <w:t xml:space="preserve"> </w:t>
      </w:r>
      <w:r w:rsidRPr="00475113">
        <w:t>равнобедренного</w:t>
      </w:r>
      <w:r w:rsidRPr="00475113">
        <w:rPr>
          <w:spacing w:val="-9"/>
        </w:rPr>
        <w:t xml:space="preserve"> </w:t>
      </w:r>
      <w:r w:rsidRPr="00475113">
        <w:t>треугольника.</w:t>
      </w:r>
      <w:r w:rsidRPr="00475113">
        <w:rPr>
          <w:spacing w:val="-8"/>
        </w:rPr>
        <w:t xml:space="preserve"> </w:t>
      </w:r>
      <w:r w:rsidRPr="00475113">
        <w:t>Признаки</w:t>
      </w:r>
      <w:r w:rsidRPr="00475113">
        <w:rPr>
          <w:spacing w:val="-7"/>
        </w:rPr>
        <w:t xml:space="preserve"> </w:t>
      </w:r>
      <w:r w:rsidRPr="00475113">
        <w:t>равенства</w:t>
      </w:r>
      <w:r w:rsidRPr="00475113">
        <w:rPr>
          <w:spacing w:val="-11"/>
        </w:rPr>
        <w:t xml:space="preserve"> </w:t>
      </w:r>
      <w:r w:rsidRPr="00475113">
        <w:t>треугольников.</w:t>
      </w:r>
    </w:p>
    <w:p w:rsidR="00034277" w:rsidRPr="00475113" w:rsidRDefault="00C14089">
      <w:pPr>
        <w:pStyle w:val="a5"/>
        <w:spacing w:before="60" w:line="292" w:lineRule="auto"/>
        <w:ind w:left="224" w:right="325" w:firstLine="180"/>
        <w:jc w:val="both"/>
      </w:pPr>
      <w:r w:rsidRPr="00475113">
        <w:t>Свойства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признаки</w:t>
      </w:r>
      <w:r w:rsidRPr="00475113">
        <w:rPr>
          <w:spacing w:val="1"/>
        </w:rPr>
        <w:t xml:space="preserve"> </w:t>
      </w:r>
      <w:r w:rsidRPr="00475113">
        <w:t>параллельных</w:t>
      </w:r>
      <w:r w:rsidRPr="00475113">
        <w:rPr>
          <w:spacing w:val="1"/>
        </w:rPr>
        <w:t xml:space="preserve"> </w:t>
      </w:r>
      <w:r w:rsidRPr="00475113">
        <w:t>прямых.</w:t>
      </w:r>
      <w:r w:rsidRPr="00475113">
        <w:rPr>
          <w:spacing w:val="1"/>
        </w:rPr>
        <w:t xml:space="preserve"> </w:t>
      </w:r>
      <w:r w:rsidRPr="00475113">
        <w:t>Сумма</w:t>
      </w:r>
      <w:r w:rsidRPr="00475113">
        <w:rPr>
          <w:spacing w:val="1"/>
        </w:rPr>
        <w:t xml:space="preserve"> </w:t>
      </w:r>
      <w:r w:rsidRPr="00475113">
        <w:t>углов</w:t>
      </w:r>
      <w:r w:rsidRPr="00475113">
        <w:rPr>
          <w:spacing w:val="1"/>
        </w:rPr>
        <w:t xml:space="preserve"> </w:t>
      </w:r>
      <w:r w:rsidRPr="00475113">
        <w:t>треугольника.</w:t>
      </w:r>
      <w:r w:rsidRPr="00475113">
        <w:rPr>
          <w:spacing w:val="1"/>
        </w:rPr>
        <w:t xml:space="preserve"> </w:t>
      </w:r>
      <w:r w:rsidRPr="00475113">
        <w:t>Внешние</w:t>
      </w:r>
      <w:r w:rsidRPr="00475113">
        <w:rPr>
          <w:spacing w:val="1"/>
        </w:rPr>
        <w:t xml:space="preserve"> </w:t>
      </w:r>
      <w:r w:rsidRPr="00475113">
        <w:t>углы</w:t>
      </w:r>
      <w:r w:rsidRPr="00475113">
        <w:rPr>
          <w:spacing w:val="1"/>
        </w:rPr>
        <w:t xml:space="preserve"> </w:t>
      </w:r>
      <w:r w:rsidRPr="00475113">
        <w:t>треугольника.</w:t>
      </w:r>
    </w:p>
    <w:p w:rsidR="00034277" w:rsidRPr="00475113" w:rsidRDefault="00C14089">
      <w:pPr>
        <w:pStyle w:val="a5"/>
        <w:spacing w:line="290" w:lineRule="auto"/>
        <w:ind w:left="224" w:right="270" w:firstLine="180"/>
        <w:jc w:val="both"/>
      </w:pPr>
      <w:r w:rsidRPr="00475113">
        <w:t>Прямоугольный</w:t>
      </w:r>
      <w:r w:rsidRPr="00475113">
        <w:rPr>
          <w:spacing w:val="1"/>
        </w:rPr>
        <w:t xml:space="preserve"> </w:t>
      </w:r>
      <w:r w:rsidRPr="00475113">
        <w:t>треугольник.</w:t>
      </w:r>
      <w:r w:rsidRPr="00475113">
        <w:rPr>
          <w:spacing w:val="1"/>
        </w:rPr>
        <w:t xml:space="preserve"> </w:t>
      </w:r>
      <w:r w:rsidRPr="00475113">
        <w:t>Свойство</w:t>
      </w:r>
      <w:r w:rsidRPr="00475113">
        <w:rPr>
          <w:spacing w:val="1"/>
        </w:rPr>
        <w:t xml:space="preserve"> </w:t>
      </w:r>
      <w:r w:rsidRPr="00475113">
        <w:t>медианы</w:t>
      </w:r>
      <w:r w:rsidRPr="00475113">
        <w:rPr>
          <w:spacing w:val="1"/>
        </w:rPr>
        <w:t xml:space="preserve"> </w:t>
      </w:r>
      <w:r w:rsidRPr="00475113">
        <w:t>прямоугольного</w:t>
      </w:r>
      <w:r w:rsidRPr="00475113">
        <w:rPr>
          <w:spacing w:val="1"/>
        </w:rPr>
        <w:t xml:space="preserve"> </w:t>
      </w:r>
      <w:r w:rsidRPr="00475113">
        <w:t>треугольника,</w:t>
      </w:r>
      <w:r w:rsidRPr="00475113">
        <w:rPr>
          <w:spacing w:val="1"/>
        </w:rPr>
        <w:t xml:space="preserve"> </w:t>
      </w:r>
      <w:r w:rsidRPr="00475113">
        <w:t>проведённой</w:t>
      </w:r>
      <w:r w:rsidRPr="00475113">
        <w:rPr>
          <w:spacing w:val="1"/>
        </w:rPr>
        <w:t xml:space="preserve"> </w:t>
      </w:r>
      <w:r w:rsidRPr="00475113">
        <w:t>к</w:t>
      </w:r>
      <w:r w:rsidRPr="00475113">
        <w:rPr>
          <w:spacing w:val="1"/>
        </w:rPr>
        <w:t xml:space="preserve"> </w:t>
      </w:r>
      <w:r w:rsidRPr="00475113">
        <w:t>гипотенузе. Признаки равенства прямоугольных треугольников. Прямоугольный треугольник с углом</w:t>
      </w:r>
      <w:r w:rsidRPr="00475113">
        <w:rPr>
          <w:spacing w:val="-57"/>
        </w:rPr>
        <w:t xml:space="preserve"> </w:t>
      </w:r>
      <w:r w:rsidRPr="00475113">
        <w:t>в</w:t>
      </w:r>
      <w:r w:rsidRPr="00475113">
        <w:rPr>
          <w:spacing w:val="-1"/>
        </w:rPr>
        <w:t xml:space="preserve"> </w:t>
      </w:r>
      <w:r w:rsidRPr="00475113">
        <w:t>30°.</w:t>
      </w:r>
    </w:p>
    <w:p w:rsidR="00034277" w:rsidRPr="00475113" w:rsidRDefault="00C14089">
      <w:pPr>
        <w:pStyle w:val="a5"/>
        <w:spacing w:before="3" w:line="292" w:lineRule="auto"/>
        <w:ind w:left="224" w:right="920" w:firstLine="180"/>
      </w:pPr>
      <w:r w:rsidRPr="00475113">
        <w:t>Неравенства в геометрии: неравенство треугольника, неравенство о длине ломаной, теорема о</w:t>
      </w:r>
      <w:r w:rsidRPr="00475113">
        <w:rPr>
          <w:spacing w:val="-57"/>
        </w:rPr>
        <w:t xml:space="preserve"> </w:t>
      </w:r>
      <w:r w:rsidRPr="00475113">
        <w:t>большем</w:t>
      </w:r>
      <w:r w:rsidRPr="00475113">
        <w:rPr>
          <w:spacing w:val="1"/>
        </w:rPr>
        <w:t xml:space="preserve"> </w:t>
      </w:r>
      <w:r w:rsidRPr="00475113">
        <w:t>угле</w:t>
      </w:r>
      <w:r w:rsidRPr="00475113">
        <w:rPr>
          <w:spacing w:val="-2"/>
        </w:rPr>
        <w:t xml:space="preserve"> </w:t>
      </w:r>
      <w:r w:rsidRPr="00475113">
        <w:t>и большей стороне</w:t>
      </w:r>
      <w:r w:rsidRPr="00475113">
        <w:rPr>
          <w:spacing w:val="-2"/>
        </w:rPr>
        <w:t xml:space="preserve"> </w:t>
      </w:r>
      <w:r w:rsidRPr="00475113">
        <w:t>треугольника.</w:t>
      </w:r>
      <w:r w:rsidRPr="00475113">
        <w:rPr>
          <w:spacing w:val="1"/>
        </w:rPr>
        <w:t xml:space="preserve"> </w:t>
      </w:r>
      <w:r w:rsidRPr="00475113">
        <w:t>Перпендикуляр и</w:t>
      </w:r>
      <w:r w:rsidRPr="00475113">
        <w:rPr>
          <w:spacing w:val="1"/>
        </w:rPr>
        <w:t xml:space="preserve"> </w:t>
      </w:r>
      <w:r w:rsidRPr="00475113">
        <w:t>наклонная.</w:t>
      </w:r>
    </w:p>
    <w:p w:rsidR="00034277" w:rsidRPr="00475113" w:rsidRDefault="00C14089">
      <w:pPr>
        <w:pStyle w:val="a5"/>
        <w:spacing w:line="292" w:lineRule="auto"/>
        <w:ind w:left="224" w:firstLine="180"/>
      </w:pPr>
      <w:r w:rsidRPr="00475113">
        <w:t>Геометрическое место точек. Биссектриса угла и серединный перпендикуляр к отрезку как</w:t>
      </w:r>
      <w:r w:rsidRPr="00475113">
        <w:rPr>
          <w:spacing w:val="-57"/>
        </w:rPr>
        <w:t xml:space="preserve"> </w:t>
      </w:r>
      <w:r w:rsidRPr="00475113">
        <w:t>геометрические</w:t>
      </w:r>
      <w:r w:rsidRPr="00475113">
        <w:rPr>
          <w:spacing w:val="-1"/>
        </w:rPr>
        <w:t xml:space="preserve"> </w:t>
      </w:r>
      <w:r w:rsidRPr="00475113">
        <w:t>места</w:t>
      </w:r>
      <w:r w:rsidRPr="00475113">
        <w:rPr>
          <w:spacing w:val="-1"/>
        </w:rPr>
        <w:t xml:space="preserve"> </w:t>
      </w:r>
      <w:r w:rsidRPr="00475113">
        <w:t>точек.</w:t>
      </w:r>
    </w:p>
    <w:p w:rsidR="00034277" w:rsidRPr="00475113" w:rsidRDefault="00C14089">
      <w:pPr>
        <w:pStyle w:val="a5"/>
        <w:spacing w:line="292" w:lineRule="auto"/>
        <w:ind w:left="224" w:right="513" w:firstLine="180"/>
        <w:jc w:val="both"/>
      </w:pPr>
      <w:r w:rsidRPr="00475113">
        <w:t>Окружность и круг, хорда и диаметр, их свойства. Взаимное расположение окружности и прямой.</w:t>
      </w:r>
      <w:r w:rsidRPr="00475113">
        <w:rPr>
          <w:spacing w:val="-57"/>
        </w:rPr>
        <w:t xml:space="preserve"> </w:t>
      </w:r>
      <w:r w:rsidRPr="00475113">
        <w:t>Касательная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секущая</w:t>
      </w:r>
      <w:r w:rsidRPr="00475113">
        <w:rPr>
          <w:spacing w:val="1"/>
        </w:rPr>
        <w:t xml:space="preserve"> </w:t>
      </w:r>
      <w:r w:rsidRPr="00475113">
        <w:t>к</w:t>
      </w:r>
      <w:r w:rsidRPr="00475113">
        <w:rPr>
          <w:spacing w:val="1"/>
        </w:rPr>
        <w:t xml:space="preserve"> </w:t>
      </w:r>
      <w:r w:rsidRPr="00475113">
        <w:t>окружности.</w:t>
      </w:r>
      <w:r w:rsidRPr="00475113">
        <w:rPr>
          <w:spacing w:val="1"/>
        </w:rPr>
        <w:t xml:space="preserve"> </w:t>
      </w:r>
      <w:r w:rsidRPr="00475113">
        <w:t>Окружность,</w:t>
      </w:r>
      <w:r w:rsidRPr="00475113">
        <w:rPr>
          <w:spacing w:val="1"/>
        </w:rPr>
        <w:t xml:space="preserve"> </w:t>
      </w:r>
      <w:r w:rsidRPr="00475113">
        <w:t>вписанная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угол.</w:t>
      </w:r>
      <w:r w:rsidRPr="00475113">
        <w:rPr>
          <w:spacing w:val="1"/>
        </w:rPr>
        <w:t xml:space="preserve"> </w:t>
      </w:r>
      <w:r w:rsidRPr="00475113">
        <w:t>Вписанная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описанная</w:t>
      </w:r>
      <w:r w:rsidRPr="00475113">
        <w:rPr>
          <w:spacing w:val="-58"/>
        </w:rPr>
        <w:t xml:space="preserve"> </w:t>
      </w:r>
      <w:r w:rsidRPr="00475113">
        <w:t>окружности</w:t>
      </w:r>
      <w:r w:rsidRPr="00475113">
        <w:rPr>
          <w:spacing w:val="1"/>
        </w:rPr>
        <w:t xml:space="preserve"> </w:t>
      </w:r>
      <w:r w:rsidRPr="00475113">
        <w:t>треугольника.</w:t>
      </w:r>
    </w:p>
    <w:p w:rsidR="00034277" w:rsidRPr="00475113" w:rsidRDefault="00034277">
      <w:pPr>
        <w:spacing w:line="292" w:lineRule="auto"/>
        <w:jc w:val="both"/>
        <w:rPr>
          <w:sz w:val="24"/>
          <w:szCs w:val="24"/>
        </w:rPr>
        <w:sectPr w:rsidR="00034277" w:rsidRPr="00475113">
          <w:pgSz w:w="11900" w:h="16850"/>
          <w:pgMar w:top="520" w:right="440" w:bottom="280" w:left="440" w:header="720" w:footer="720" w:gutter="0"/>
          <w:cols w:space="720"/>
        </w:sectPr>
      </w:pPr>
    </w:p>
    <w:p w:rsidR="00034277" w:rsidRPr="00475113" w:rsidRDefault="00C14089">
      <w:pPr>
        <w:pStyle w:val="1"/>
        <w:spacing w:before="64"/>
        <w:ind w:left="224"/>
      </w:pPr>
      <w:r w:rsidRPr="00475113"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87588864" behindDoc="1" locked="0" layoutInCell="1" allowOverlap="1">
                <wp:simplePos x="0" y="0"/>
                <wp:positionH relativeFrom="page">
                  <wp:posOffset>422910</wp:posOffset>
                </wp:positionH>
                <wp:positionV relativeFrom="paragraph">
                  <wp:posOffset>290195</wp:posOffset>
                </wp:positionV>
                <wp:extent cx="6707505" cy="7620"/>
                <wp:effectExtent l="0" t="0" r="0" b="0"/>
                <wp:wrapTopAndBottom/>
                <wp:docPr id="5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750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A42C099" id="Rectangle 6" o:spid="_x0000_s1026" style="position:absolute;margin-left:33.3pt;margin-top:22.85pt;width:528.15pt;height:.6pt;z-index:-1572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" fillcolor="black" stroked="f">
                <w10:wrap type="topAndBottom" anchorx="page"/>
              </v:rect>
            </w:pict>
          </mc:Fallback>
        </mc:AlternateContent>
      </w:r>
      <w:r w:rsidRPr="00475113">
        <w:rPr>
          <w:spacing w:val="-1"/>
        </w:rPr>
        <w:t>ПЛАНИРУЕМЫЕ</w:t>
      </w:r>
      <w:r w:rsidRPr="00475113">
        <w:rPr>
          <w:spacing w:val="-13"/>
        </w:rPr>
        <w:t xml:space="preserve"> </w:t>
      </w:r>
      <w:r w:rsidRPr="00475113">
        <w:t>ОБРАЗОВАТЕЛЬНЫЕ</w:t>
      </w:r>
      <w:r w:rsidRPr="00475113">
        <w:rPr>
          <w:spacing w:val="-12"/>
        </w:rPr>
        <w:t xml:space="preserve"> </w:t>
      </w:r>
      <w:r w:rsidRPr="00475113">
        <w:t>РЕЗУЛЬТАТЫ</w:t>
      </w:r>
    </w:p>
    <w:p w:rsidR="00034277" w:rsidRPr="00475113" w:rsidRDefault="00C14089">
      <w:pPr>
        <w:pStyle w:val="a5"/>
        <w:spacing w:before="144" w:line="290" w:lineRule="auto"/>
        <w:ind w:left="224" w:right="878" w:firstLine="180"/>
        <w:jc w:val="both"/>
      </w:pPr>
      <w:r w:rsidRPr="00475113">
        <w:t>Освоение учебного курса «Геометрия» должно обеспечивать достижение на уровне основного</w:t>
      </w:r>
      <w:r w:rsidRPr="00475113">
        <w:rPr>
          <w:spacing w:val="-57"/>
        </w:rPr>
        <w:t xml:space="preserve"> </w:t>
      </w:r>
      <w:r w:rsidRPr="00475113">
        <w:t>общего образования следующих личностных, метапредметных и предметных образовательных</w:t>
      </w:r>
      <w:r w:rsidRPr="00475113">
        <w:rPr>
          <w:spacing w:val="1"/>
        </w:rPr>
        <w:t xml:space="preserve"> </w:t>
      </w:r>
      <w:r w:rsidRPr="00475113">
        <w:t>результатов:</w:t>
      </w:r>
    </w:p>
    <w:p w:rsidR="00034277" w:rsidRPr="00475113" w:rsidRDefault="00C14089">
      <w:pPr>
        <w:pStyle w:val="1"/>
        <w:spacing w:before="201"/>
        <w:ind w:left="224"/>
      </w:pPr>
      <w:r w:rsidRPr="00475113">
        <w:t>ЛИЧНОСТНЫЕ</w:t>
      </w:r>
      <w:r w:rsidRPr="00475113">
        <w:rPr>
          <w:spacing w:val="-11"/>
        </w:rPr>
        <w:t xml:space="preserve"> </w:t>
      </w:r>
      <w:r w:rsidRPr="00475113">
        <w:t>РЕЗУЛЬТАТЫ</w:t>
      </w:r>
    </w:p>
    <w:p w:rsidR="00034277" w:rsidRPr="00475113" w:rsidRDefault="00C14089">
      <w:pPr>
        <w:pStyle w:val="a5"/>
        <w:spacing w:before="149"/>
        <w:ind w:left="404"/>
        <w:jc w:val="both"/>
      </w:pPr>
      <w:r w:rsidRPr="00475113">
        <w:t>Личностные</w:t>
      </w:r>
      <w:r w:rsidRPr="00475113">
        <w:rPr>
          <w:spacing w:val="-8"/>
        </w:rPr>
        <w:t xml:space="preserve"> </w:t>
      </w:r>
      <w:r w:rsidRPr="00475113">
        <w:t>результаты</w:t>
      </w:r>
      <w:r w:rsidRPr="00475113">
        <w:rPr>
          <w:spacing w:val="-7"/>
        </w:rPr>
        <w:t xml:space="preserve"> </w:t>
      </w:r>
      <w:r w:rsidRPr="00475113">
        <w:t>освоения</w:t>
      </w:r>
      <w:r w:rsidRPr="00475113">
        <w:rPr>
          <w:spacing w:val="-7"/>
        </w:rPr>
        <w:t xml:space="preserve"> </w:t>
      </w:r>
      <w:r w:rsidRPr="00475113">
        <w:t>программы</w:t>
      </w:r>
      <w:r w:rsidRPr="00475113">
        <w:rPr>
          <w:spacing w:val="-6"/>
        </w:rPr>
        <w:t xml:space="preserve"> </w:t>
      </w:r>
      <w:r w:rsidRPr="00475113">
        <w:t>учебного</w:t>
      </w:r>
      <w:r w:rsidRPr="00475113">
        <w:rPr>
          <w:spacing w:val="-8"/>
        </w:rPr>
        <w:t xml:space="preserve"> </w:t>
      </w:r>
      <w:r w:rsidRPr="00475113">
        <w:t>курса</w:t>
      </w:r>
      <w:r w:rsidRPr="00475113">
        <w:rPr>
          <w:spacing w:val="-4"/>
        </w:rPr>
        <w:t xml:space="preserve"> </w:t>
      </w:r>
      <w:r w:rsidRPr="00475113">
        <w:t>«Геометрия»</w:t>
      </w:r>
      <w:r w:rsidRPr="00475113">
        <w:rPr>
          <w:spacing w:val="-12"/>
        </w:rPr>
        <w:t xml:space="preserve"> </w:t>
      </w:r>
      <w:r w:rsidRPr="00475113">
        <w:t>характеризуются:</w:t>
      </w:r>
    </w:p>
    <w:p w:rsidR="00034277" w:rsidRPr="00475113" w:rsidRDefault="00C14089">
      <w:pPr>
        <w:pStyle w:val="1"/>
        <w:spacing w:before="64"/>
        <w:jc w:val="both"/>
      </w:pPr>
      <w:r w:rsidRPr="00475113">
        <w:t>Патриотическое</w:t>
      </w:r>
      <w:r w:rsidRPr="00475113">
        <w:rPr>
          <w:spacing w:val="-11"/>
        </w:rPr>
        <w:t xml:space="preserve"> </w:t>
      </w:r>
      <w:r w:rsidRPr="00475113">
        <w:t>воспитание:</w:t>
      </w:r>
    </w:p>
    <w:p w:rsidR="00034277" w:rsidRPr="00475113" w:rsidRDefault="00C14089">
      <w:pPr>
        <w:pStyle w:val="a5"/>
        <w:spacing w:before="56" w:line="292" w:lineRule="auto"/>
        <w:ind w:left="224" w:right="290" w:firstLine="180"/>
        <w:jc w:val="both"/>
      </w:pPr>
      <w:r w:rsidRPr="00475113">
        <w:t>проявлением интереса к прошлому и настоящему российской математики, ценностным отношением</w:t>
      </w:r>
      <w:r w:rsidRPr="00475113">
        <w:rPr>
          <w:spacing w:val="-58"/>
        </w:rPr>
        <w:t xml:space="preserve"> </w:t>
      </w:r>
      <w:r w:rsidRPr="00475113">
        <w:t>к достижениям российских математиков и российской математической школы, к использованию этих</w:t>
      </w:r>
      <w:r w:rsidRPr="00475113">
        <w:rPr>
          <w:spacing w:val="-57"/>
        </w:rPr>
        <w:t xml:space="preserve"> </w:t>
      </w:r>
      <w:r w:rsidRPr="00475113">
        <w:t>достижений</w:t>
      </w:r>
      <w:r w:rsidRPr="00475113">
        <w:rPr>
          <w:spacing w:val="-1"/>
        </w:rPr>
        <w:t xml:space="preserve"> </w:t>
      </w:r>
      <w:r w:rsidRPr="00475113">
        <w:t>в</w:t>
      </w:r>
      <w:r w:rsidRPr="00475113">
        <w:rPr>
          <w:spacing w:val="-1"/>
        </w:rPr>
        <w:t xml:space="preserve"> </w:t>
      </w:r>
      <w:r w:rsidRPr="00475113">
        <w:t>других</w:t>
      </w:r>
      <w:r w:rsidRPr="00475113">
        <w:rPr>
          <w:spacing w:val="2"/>
        </w:rPr>
        <w:t xml:space="preserve"> </w:t>
      </w:r>
      <w:r w:rsidRPr="00475113">
        <w:t>науках</w:t>
      </w:r>
      <w:r w:rsidRPr="00475113">
        <w:rPr>
          <w:spacing w:val="1"/>
        </w:rPr>
        <w:t xml:space="preserve"> </w:t>
      </w:r>
      <w:r w:rsidRPr="00475113">
        <w:t>и прикладных</w:t>
      </w:r>
      <w:r w:rsidRPr="00475113">
        <w:rPr>
          <w:spacing w:val="5"/>
        </w:rPr>
        <w:t xml:space="preserve"> </w:t>
      </w:r>
      <w:r w:rsidRPr="00475113">
        <w:t>сферах.</w:t>
      </w:r>
    </w:p>
    <w:p w:rsidR="00034277" w:rsidRPr="00475113" w:rsidRDefault="00C14089">
      <w:pPr>
        <w:pStyle w:val="1"/>
        <w:spacing w:before="2"/>
        <w:jc w:val="both"/>
      </w:pPr>
      <w:r w:rsidRPr="00475113">
        <w:rPr>
          <w:color w:val="0E0E4F"/>
        </w:rPr>
        <w:t>Гражданское</w:t>
      </w:r>
      <w:r w:rsidRPr="00475113">
        <w:rPr>
          <w:color w:val="0E0E4F"/>
          <w:spacing w:val="-13"/>
        </w:rPr>
        <w:t xml:space="preserve"> </w:t>
      </w:r>
      <w:r w:rsidRPr="00475113">
        <w:t>и</w:t>
      </w:r>
      <w:r w:rsidRPr="00475113">
        <w:rPr>
          <w:spacing w:val="-10"/>
        </w:rPr>
        <w:t xml:space="preserve"> </w:t>
      </w:r>
      <w:r w:rsidRPr="00475113">
        <w:t>духовно-нравственное</w:t>
      </w:r>
      <w:r w:rsidRPr="00475113">
        <w:rPr>
          <w:spacing w:val="-10"/>
        </w:rPr>
        <w:t xml:space="preserve"> </w:t>
      </w:r>
      <w:r w:rsidRPr="00475113">
        <w:t>воспитание:</w:t>
      </w:r>
    </w:p>
    <w:p w:rsidR="00034277" w:rsidRPr="00475113" w:rsidRDefault="00C14089">
      <w:pPr>
        <w:pStyle w:val="a5"/>
        <w:spacing w:before="56" w:line="292" w:lineRule="auto"/>
        <w:ind w:left="224" w:right="248" w:firstLine="180"/>
        <w:jc w:val="both"/>
      </w:pPr>
      <w:r w:rsidRPr="00475113">
        <w:t>готовностью к выполнению обязанностей гражданина и реализации его прав, представлением о</w:t>
      </w:r>
      <w:r w:rsidRPr="00475113">
        <w:rPr>
          <w:spacing w:val="1"/>
        </w:rPr>
        <w:t xml:space="preserve"> </w:t>
      </w:r>
      <w:r w:rsidRPr="00475113">
        <w:t>математических основах функционирования различных структур, явлений, процедур гражданского</w:t>
      </w:r>
      <w:r w:rsidRPr="00475113">
        <w:rPr>
          <w:spacing w:val="1"/>
        </w:rPr>
        <w:t xml:space="preserve"> </w:t>
      </w:r>
      <w:r w:rsidRPr="00475113">
        <w:t>общества</w:t>
      </w:r>
      <w:r w:rsidRPr="00475113">
        <w:rPr>
          <w:spacing w:val="1"/>
        </w:rPr>
        <w:t xml:space="preserve"> </w:t>
      </w:r>
      <w:r w:rsidRPr="00475113">
        <w:t>(выборы,</w:t>
      </w:r>
      <w:r w:rsidRPr="00475113">
        <w:rPr>
          <w:spacing w:val="1"/>
        </w:rPr>
        <w:t xml:space="preserve"> </w:t>
      </w:r>
      <w:r w:rsidRPr="00475113">
        <w:t>опросы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пр.);</w:t>
      </w:r>
      <w:r w:rsidRPr="00475113">
        <w:rPr>
          <w:spacing w:val="1"/>
        </w:rPr>
        <w:t xml:space="preserve"> </w:t>
      </w:r>
      <w:r w:rsidRPr="00475113">
        <w:t>готовностью</w:t>
      </w:r>
      <w:r w:rsidRPr="00475113">
        <w:rPr>
          <w:spacing w:val="1"/>
        </w:rPr>
        <w:t xml:space="preserve"> </w:t>
      </w:r>
      <w:r w:rsidRPr="00475113">
        <w:t>к</w:t>
      </w:r>
      <w:r w:rsidRPr="00475113">
        <w:rPr>
          <w:spacing w:val="1"/>
        </w:rPr>
        <w:t xml:space="preserve"> </w:t>
      </w:r>
      <w:r w:rsidRPr="00475113">
        <w:t>обсуждению</w:t>
      </w:r>
      <w:r w:rsidRPr="00475113">
        <w:rPr>
          <w:spacing w:val="1"/>
        </w:rPr>
        <w:t xml:space="preserve"> </w:t>
      </w:r>
      <w:r w:rsidRPr="00475113">
        <w:t>этических</w:t>
      </w:r>
      <w:r w:rsidRPr="00475113">
        <w:rPr>
          <w:spacing w:val="1"/>
        </w:rPr>
        <w:t xml:space="preserve"> </w:t>
      </w:r>
      <w:r w:rsidRPr="00475113">
        <w:t>проблем,</w:t>
      </w:r>
      <w:r w:rsidRPr="00475113">
        <w:rPr>
          <w:spacing w:val="1"/>
        </w:rPr>
        <w:t xml:space="preserve"> </w:t>
      </w:r>
      <w:r w:rsidRPr="00475113">
        <w:t>связанных</w:t>
      </w:r>
      <w:r w:rsidRPr="00475113">
        <w:rPr>
          <w:spacing w:val="1"/>
        </w:rPr>
        <w:t xml:space="preserve"> </w:t>
      </w:r>
      <w:r w:rsidRPr="00475113">
        <w:t>с</w:t>
      </w:r>
      <w:r w:rsidRPr="00475113">
        <w:rPr>
          <w:spacing w:val="1"/>
        </w:rPr>
        <w:t xml:space="preserve"> </w:t>
      </w:r>
      <w:r w:rsidRPr="00475113">
        <w:t>практическим применением достижений науки, осознанием важности морально-этических принципов</w:t>
      </w:r>
      <w:r w:rsidRPr="00475113">
        <w:rPr>
          <w:spacing w:val="-57"/>
        </w:rPr>
        <w:t xml:space="preserve"> </w:t>
      </w:r>
      <w:r w:rsidRPr="00475113">
        <w:t>в</w:t>
      </w:r>
      <w:r w:rsidRPr="00475113">
        <w:rPr>
          <w:spacing w:val="-4"/>
        </w:rPr>
        <w:t xml:space="preserve"> </w:t>
      </w:r>
      <w:r w:rsidRPr="00475113">
        <w:t>деятельности</w:t>
      </w:r>
      <w:r w:rsidRPr="00475113">
        <w:rPr>
          <w:spacing w:val="3"/>
        </w:rPr>
        <w:t xml:space="preserve"> </w:t>
      </w:r>
      <w:r w:rsidRPr="00475113">
        <w:t>учёного.</w:t>
      </w:r>
    </w:p>
    <w:p w:rsidR="00034277" w:rsidRPr="00475113" w:rsidRDefault="00C14089">
      <w:pPr>
        <w:pStyle w:val="1"/>
        <w:spacing w:line="273" w:lineRule="exact"/>
        <w:jc w:val="both"/>
      </w:pPr>
      <w:r w:rsidRPr="00475113">
        <w:t>Трудовое</w:t>
      </w:r>
      <w:r w:rsidRPr="00475113">
        <w:rPr>
          <w:spacing w:val="-9"/>
        </w:rPr>
        <w:t xml:space="preserve"> </w:t>
      </w:r>
      <w:r w:rsidRPr="00475113">
        <w:t>воспитание:</w:t>
      </w:r>
    </w:p>
    <w:p w:rsidR="00034277" w:rsidRPr="00475113" w:rsidRDefault="00C14089">
      <w:pPr>
        <w:pStyle w:val="a5"/>
        <w:spacing w:before="55" w:line="290" w:lineRule="auto"/>
        <w:ind w:left="224" w:right="602" w:firstLine="180"/>
        <w:jc w:val="both"/>
      </w:pPr>
      <w:r w:rsidRPr="00475113">
        <w:t>установкой на активное участие в решении практических задач математической направленности,</w:t>
      </w:r>
      <w:r w:rsidRPr="00475113">
        <w:rPr>
          <w:spacing w:val="-57"/>
        </w:rPr>
        <w:t xml:space="preserve"> </w:t>
      </w:r>
      <w:r w:rsidRPr="00475113">
        <w:t>осознанием важности математического образования на протяжении всей жизни для</w:t>
      </w:r>
      <w:r w:rsidRPr="00475113">
        <w:rPr>
          <w:spacing w:val="1"/>
        </w:rPr>
        <w:t xml:space="preserve"> </w:t>
      </w:r>
      <w:r w:rsidRPr="00475113">
        <w:t>успешной</w:t>
      </w:r>
      <w:r w:rsidRPr="00475113">
        <w:rPr>
          <w:spacing w:val="1"/>
        </w:rPr>
        <w:t xml:space="preserve"> </w:t>
      </w:r>
      <w:r w:rsidRPr="00475113">
        <w:t>профессиональной</w:t>
      </w:r>
      <w:r w:rsidRPr="00475113">
        <w:rPr>
          <w:spacing w:val="1"/>
        </w:rPr>
        <w:t xml:space="preserve"> </w:t>
      </w:r>
      <w:r w:rsidRPr="00475113">
        <w:t>деятельности</w:t>
      </w:r>
      <w:r w:rsidRPr="00475113">
        <w:rPr>
          <w:spacing w:val="-1"/>
        </w:rPr>
        <w:t xml:space="preserve"> </w:t>
      </w:r>
      <w:r w:rsidRPr="00475113">
        <w:t>и развитием</w:t>
      </w:r>
      <w:r w:rsidRPr="00475113">
        <w:rPr>
          <w:spacing w:val="-2"/>
        </w:rPr>
        <w:t xml:space="preserve"> </w:t>
      </w:r>
      <w:r w:rsidRPr="00475113">
        <w:t>необходимых</w:t>
      </w:r>
      <w:r w:rsidRPr="00475113">
        <w:rPr>
          <w:spacing w:val="6"/>
        </w:rPr>
        <w:t xml:space="preserve"> </w:t>
      </w:r>
      <w:r w:rsidRPr="00475113">
        <w:t>умений;</w:t>
      </w:r>
    </w:p>
    <w:p w:rsidR="00034277" w:rsidRPr="00475113" w:rsidRDefault="00C14089">
      <w:pPr>
        <w:pStyle w:val="a5"/>
        <w:spacing w:before="4" w:line="292" w:lineRule="auto"/>
        <w:ind w:left="224" w:right="313" w:firstLine="180"/>
      </w:pPr>
      <w:r w:rsidRPr="00475113">
        <w:t>осознанным выбором и построением индивидуальной траектории образования и жизненных планов</w:t>
      </w:r>
      <w:r w:rsidRPr="00475113">
        <w:rPr>
          <w:spacing w:val="-57"/>
        </w:rPr>
        <w:t xml:space="preserve"> </w:t>
      </w:r>
      <w:r w:rsidRPr="00475113">
        <w:t>с учётом</w:t>
      </w:r>
      <w:r w:rsidRPr="00475113">
        <w:rPr>
          <w:spacing w:val="-1"/>
        </w:rPr>
        <w:t xml:space="preserve"> </w:t>
      </w:r>
      <w:r w:rsidRPr="00475113">
        <w:t>личных</w:t>
      </w:r>
      <w:r w:rsidRPr="00475113">
        <w:rPr>
          <w:spacing w:val="1"/>
        </w:rPr>
        <w:t xml:space="preserve"> </w:t>
      </w:r>
      <w:r w:rsidRPr="00475113">
        <w:t>интересов</w:t>
      </w:r>
      <w:r w:rsidRPr="00475113">
        <w:rPr>
          <w:spacing w:val="-1"/>
        </w:rPr>
        <w:t xml:space="preserve"> </w:t>
      </w:r>
      <w:r w:rsidRPr="00475113">
        <w:t>и</w:t>
      </w:r>
      <w:r w:rsidRPr="00475113">
        <w:rPr>
          <w:spacing w:val="-1"/>
        </w:rPr>
        <w:t xml:space="preserve"> </w:t>
      </w:r>
      <w:r w:rsidRPr="00475113">
        <w:t>общественных</w:t>
      </w:r>
      <w:r w:rsidRPr="00475113">
        <w:rPr>
          <w:spacing w:val="-1"/>
        </w:rPr>
        <w:t xml:space="preserve"> </w:t>
      </w:r>
      <w:r w:rsidRPr="00475113">
        <w:t>потребностей.</w:t>
      </w:r>
    </w:p>
    <w:p w:rsidR="00034277" w:rsidRPr="00475113" w:rsidRDefault="00C14089">
      <w:pPr>
        <w:pStyle w:val="1"/>
        <w:spacing w:before="1"/>
        <w:rPr>
          <w:b w:val="0"/>
        </w:rPr>
      </w:pPr>
      <w:r w:rsidRPr="00475113">
        <w:t>Эстетическое</w:t>
      </w:r>
      <w:r w:rsidRPr="00475113">
        <w:rPr>
          <w:spacing w:val="-13"/>
        </w:rPr>
        <w:t xml:space="preserve"> </w:t>
      </w:r>
      <w:r w:rsidRPr="00475113">
        <w:t>воспитание</w:t>
      </w:r>
      <w:r w:rsidRPr="00475113">
        <w:rPr>
          <w:b w:val="0"/>
        </w:rPr>
        <w:t>:</w:t>
      </w:r>
    </w:p>
    <w:p w:rsidR="00034277" w:rsidRPr="00475113" w:rsidRDefault="00C14089">
      <w:pPr>
        <w:pStyle w:val="a5"/>
        <w:spacing w:before="57" w:line="290" w:lineRule="auto"/>
        <w:ind w:left="224" w:firstLine="180"/>
      </w:pPr>
      <w:r w:rsidRPr="00475113">
        <w:t>способностью</w:t>
      </w:r>
      <w:r w:rsidRPr="00475113">
        <w:rPr>
          <w:spacing w:val="11"/>
        </w:rPr>
        <w:t xml:space="preserve"> </w:t>
      </w:r>
      <w:r w:rsidRPr="00475113">
        <w:t>к</w:t>
      </w:r>
      <w:r w:rsidRPr="00475113">
        <w:rPr>
          <w:spacing w:val="10"/>
        </w:rPr>
        <w:t xml:space="preserve"> </w:t>
      </w:r>
      <w:r w:rsidRPr="00475113">
        <w:t>эмоциональному</w:t>
      </w:r>
      <w:r w:rsidRPr="00475113">
        <w:rPr>
          <w:spacing w:val="5"/>
        </w:rPr>
        <w:t xml:space="preserve"> </w:t>
      </w:r>
      <w:r w:rsidRPr="00475113">
        <w:t>и</w:t>
      </w:r>
      <w:r w:rsidRPr="00475113">
        <w:rPr>
          <w:spacing w:val="12"/>
        </w:rPr>
        <w:t xml:space="preserve"> </w:t>
      </w:r>
      <w:r w:rsidRPr="00475113">
        <w:t>эстетическому</w:t>
      </w:r>
      <w:r w:rsidRPr="00475113">
        <w:rPr>
          <w:spacing w:val="8"/>
        </w:rPr>
        <w:t xml:space="preserve"> </w:t>
      </w:r>
      <w:r w:rsidRPr="00475113">
        <w:t>восприятию</w:t>
      </w:r>
      <w:r w:rsidRPr="00475113">
        <w:rPr>
          <w:spacing w:val="11"/>
        </w:rPr>
        <w:t xml:space="preserve"> </w:t>
      </w:r>
      <w:r w:rsidRPr="00475113">
        <w:t>математических</w:t>
      </w:r>
      <w:r w:rsidRPr="00475113">
        <w:rPr>
          <w:spacing w:val="15"/>
        </w:rPr>
        <w:t xml:space="preserve"> </w:t>
      </w:r>
      <w:r w:rsidRPr="00475113">
        <w:t>объектов,</w:t>
      </w:r>
      <w:r w:rsidRPr="00475113">
        <w:rPr>
          <w:spacing w:val="11"/>
        </w:rPr>
        <w:t xml:space="preserve"> </w:t>
      </w:r>
      <w:r w:rsidRPr="00475113">
        <w:t>задач,</w:t>
      </w:r>
      <w:r w:rsidRPr="00475113">
        <w:rPr>
          <w:spacing w:val="-57"/>
        </w:rPr>
        <w:t xml:space="preserve"> </w:t>
      </w:r>
      <w:r w:rsidRPr="00475113">
        <w:t>решений,</w:t>
      </w:r>
      <w:r w:rsidRPr="00475113">
        <w:rPr>
          <w:spacing w:val="-3"/>
        </w:rPr>
        <w:t xml:space="preserve"> </w:t>
      </w:r>
      <w:r w:rsidRPr="00475113">
        <w:t>рассуждений;</w:t>
      </w:r>
      <w:r w:rsidRPr="00475113">
        <w:rPr>
          <w:spacing w:val="-2"/>
        </w:rPr>
        <w:t xml:space="preserve"> </w:t>
      </w:r>
      <w:r w:rsidRPr="00475113">
        <w:t>умению</w:t>
      </w:r>
      <w:r w:rsidRPr="00475113">
        <w:rPr>
          <w:spacing w:val="-2"/>
        </w:rPr>
        <w:t xml:space="preserve"> </w:t>
      </w:r>
      <w:r w:rsidRPr="00475113">
        <w:t>видеть</w:t>
      </w:r>
      <w:r w:rsidRPr="00475113">
        <w:rPr>
          <w:spacing w:val="-2"/>
        </w:rPr>
        <w:t xml:space="preserve"> </w:t>
      </w:r>
      <w:r w:rsidRPr="00475113">
        <w:t>математические</w:t>
      </w:r>
      <w:r w:rsidRPr="00475113">
        <w:rPr>
          <w:spacing w:val="-2"/>
        </w:rPr>
        <w:t xml:space="preserve"> </w:t>
      </w:r>
      <w:r w:rsidRPr="00475113">
        <w:t>закономерности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-4"/>
        </w:rPr>
        <w:t xml:space="preserve"> </w:t>
      </w:r>
      <w:r w:rsidRPr="00475113">
        <w:t>искусстве.</w:t>
      </w:r>
    </w:p>
    <w:p w:rsidR="00034277" w:rsidRPr="00475113" w:rsidRDefault="00C14089">
      <w:pPr>
        <w:pStyle w:val="1"/>
        <w:spacing w:before="5"/>
      </w:pPr>
      <w:r w:rsidRPr="00475113">
        <w:t>Ценности</w:t>
      </w:r>
      <w:r w:rsidRPr="00475113">
        <w:rPr>
          <w:spacing w:val="-7"/>
        </w:rPr>
        <w:t xml:space="preserve"> </w:t>
      </w:r>
      <w:r w:rsidRPr="00475113">
        <w:t>научного</w:t>
      </w:r>
      <w:r w:rsidRPr="00475113">
        <w:rPr>
          <w:spacing w:val="-6"/>
        </w:rPr>
        <w:t xml:space="preserve"> </w:t>
      </w:r>
      <w:r w:rsidRPr="00475113">
        <w:t>познания:</w:t>
      </w:r>
    </w:p>
    <w:p w:rsidR="00034277" w:rsidRPr="00475113" w:rsidRDefault="00C14089">
      <w:pPr>
        <w:pStyle w:val="a5"/>
        <w:spacing w:before="55" w:line="292" w:lineRule="auto"/>
        <w:ind w:left="224" w:right="116" w:firstLine="180"/>
        <w:jc w:val="both"/>
      </w:pPr>
      <w:r w:rsidRPr="00475113">
        <w:t>ориентацией</w:t>
      </w:r>
      <w:r w:rsidRPr="00475113">
        <w:rPr>
          <w:spacing w:val="1"/>
        </w:rPr>
        <w:t xml:space="preserve"> </w:t>
      </w:r>
      <w:r w:rsidRPr="00475113">
        <w:t>в</w:t>
      </w:r>
      <w:r w:rsidRPr="00475113">
        <w:rPr>
          <w:spacing w:val="1"/>
        </w:rPr>
        <w:t xml:space="preserve"> </w:t>
      </w:r>
      <w:r w:rsidRPr="00475113">
        <w:t>деятельности</w:t>
      </w:r>
      <w:r w:rsidRPr="00475113">
        <w:rPr>
          <w:spacing w:val="1"/>
        </w:rPr>
        <w:t xml:space="preserve"> </w:t>
      </w:r>
      <w:r w:rsidRPr="00475113">
        <w:t>на</w:t>
      </w:r>
      <w:r w:rsidRPr="00475113">
        <w:rPr>
          <w:spacing w:val="1"/>
        </w:rPr>
        <w:t xml:space="preserve"> </w:t>
      </w:r>
      <w:r w:rsidRPr="00475113">
        <w:t>современную</w:t>
      </w:r>
      <w:r w:rsidRPr="00475113">
        <w:rPr>
          <w:spacing w:val="1"/>
        </w:rPr>
        <w:t xml:space="preserve"> </w:t>
      </w:r>
      <w:r w:rsidRPr="00475113">
        <w:t>систему</w:t>
      </w:r>
      <w:r w:rsidRPr="00475113">
        <w:rPr>
          <w:spacing w:val="1"/>
        </w:rPr>
        <w:t xml:space="preserve"> </w:t>
      </w:r>
      <w:r w:rsidRPr="00475113">
        <w:t>научных</w:t>
      </w:r>
      <w:r w:rsidRPr="00475113">
        <w:rPr>
          <w:spacing w:val="1"/>
        </w:rPr>
        <w:t xml:space="preserve"> </w:t>
      </w:r>
      <w:r w:rsidRPr="00475113">
        <w:t>представлений</w:t>
      </w:r>
      <w:r w:rsidRPr="00475113">
        <w:rPr>
          <w:spacing w:val="1"/>
        </w:rPr>
        <w:t xml:space="preserve"> </w:t>
      </w:r>
      <w:r w:rsidRPr="00475113">
        <w:t>об</w:t>
      </w:r>
      <w:r w:rsidRPr="00475113">
        <w:rPr>
          <w:spacing w:val="1"/>
        </w:rPr>
        <w:t xml:space="preserve"> </w:t>
      </w:r>
      <w:r w:rsidRPr="00475113">
        <w:t>основных</w:t>
      </w:r>
      <w:r w:rsidRPr="00475113">
        <w:rPr>
          <w:spacing w:val="1"/>
        </w:rPr>
        <w:t xml:space="preserve"> </w:t>
      </w:r>
      <w:r w:rsidRPr="00475113">
        <w:t>закономерностях</w:t>
      </w:r>
      <w:r w:rsidRPr="00475113">
        <w:rPr>
          <w:spacing w:val="1"/>
        </w:rPr>
        <w:t xml:space="preserve"> </w:t>
      </w:r>
      <w:r w:rsidRPr="00475113">
        <w:t>развития</w:t>
      </w:r>
      <w:r w:rsidRPr="00475113">
        <w:rPr>
          <w:spacing w:val="1"/>
        </w:rPr>
        <w:t xml:space="preserve"> </w:t>
      </w:r>
      <w:r w:rsidRPr="00475113">
        <w:t>человека,</w:t>
      </w:r>
      <w:r w:rsidRPr="00475113">
        <w:rPr>
          <w:spacing w:val="1"/>
        </w:rPr>
        <w:t xml:space="preserve"> </w:t>
      </w:r>
      <w:r w:rsidRPr="00475113">
        <w:t>природы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общества,</w:t>
      </w:r>
      <w:r w:rsidRPr="00475113">
        <w:rPr>
          <w:spacing w:val="1"/>
        </w:rPr>
        <w:t xml:space="preserve"> </w:t>
      </w:r>
      <w:r w:rsidRPr="00475113">
        <w:t>пониманием</w:t>
      </w:r>
      <w:r w:rsidRPr="00475113">
        <w:rPr>
          <w:spacing w:val="1"/>
        </w:rPr>
        <w:t xml:space="preserve"> </w:t>
      </w:r>
      <w:r w:rsidRPr="00475113">
        <w:t>математической</w:t>
      </w:r>
      <w:r w:rsidRPr="00475113">
        <w:rPr>
          <w:spacing w:val="1"/>
        </w:rPr>
        <w:t xml:space="preserve"> </w:t>
      </w:r>
      <w:r w:rsidRPr="00475113">
        <w:t>науки</w:t>
      </w:r>
      <w:r w:rsidRPr="00475113">
        <w:rPr>
          <w:spacing w:val="1"/>
        </w:rPr>
        <w:t xml:space="preserve"> </w:t>
      </w:r>
      <w:r w:rsidRPr="00475113">
        <w:t>как</w:t>
      </w:r>
      <w:r w:rsidRPr="00475113">
        <w:rPr>
          <w:spacing w:val="-57"/>
        </w:rPr>
        <w:t xml:space="preserve"> </w:t>
      </w:r>
      <w:r w:rsidRPr="00475113">
        <w:t>сферы</w:t>
      </w:r>
      <w:r w:rsidRPr="00475113">
        <w:rPr>
          <w:spacing w:val="-5"/>
        </w:rPr>
        <w:t xml:space="preserve"> </w:t>
      </w:r>
      <w:r w:rsidRPr="00475113">
        <w:t>человеческой</w:t>
      </w:r>
      <w:r w:rsidRPr="00475113">
        <w:rPr>
          <w:spacing w:val="-2"/>
        </w:rPr>
        <w:t xml:space="preserve"> </w:t>
      </w:r>
      <w:r w:rsidRPr="00475113">
        <w:t>деятельности,</w:t>
      </w:r>
      <w:r w:rsidRPr="00475113">
        <w:rPr>
          <w:spacing w:val="-4"/>
        </w:rPr>
        <w:t xml:space="preserve"> </w:t>
      </w:r>
      <w:r w:rsidRPr="00475113">
        <w:t>этапов</w:t>
      </w:r>
      <w:r w:rsidRPr="00475113">
        <w:rPr>
          <w:spacing w:val="-7"/>
        </w:rPr>
        <w:t xml:space="preserve"> </w:t>
      </w:r>
      <w:r w:rsidRPr="00475113">
        <w:t>её</w:t>
      </w:r>
      <w:r w:rsidRPr="00475113">
        <w:rPr>
          <w:spacing w:val="-5"/>
        </w:rPr>
        <w:t xml:space="preserve"> </w:t>
      </w:r>
      <w:r w:rsidRPr="00475113">
        <w:t>развития</w:t>
      </w:r>
      <w:r w:rsidRPr="00475113">
        <w:rPr>
          <w:spacing w:val="-5"/>
        </w:rPr>
        <w:t xml:space="preserve"> </w:t>
      </w:r>
      <w:r w:rsidRPr="00475113">
        <w:t>и</w:t>
      </w:r>
      <w:r w:rsidRPr="00475113">
        <w:rPr>
          <w:spacing w:val="-5"/>
        </w:rPr>
        <w:t xml:space="preserve"> </w:t>
      </w:r>
      <w:r w:rsidRPr="00475113">
        <w:t>значимости</w:t>
      </w:r>
      <w:r w:rsidRPr="00475113">
        <w:rPr>
          <w:spacing w:val="-2"/>
        </w:rPr>
        <w:t xml:space="preserve"> </w:t>
      </w:r>
      <w:r w:rsidRPr="00475113">
        <w:t>для</w:t>
      </w:r>
      <w:r w:rsidRPr="00475113">
        <w:rPr>
          <w:spacing w:val="-4"/>
        </w:rPr>
        <w:t xml:space="preserve"> </w:t>
      </w:r>
      <w:r w:rsidRPr="00475113">
        <w:t>развития</w:t>
      </w:r>
      <w:r w:rsidRPr="00475113">
        <w:rPr>
          <w:spacing w:val="-8"/>
        </w:rPr>
        <w:t xml:space="preserve"> </w:t>
      </w:r>
      <w:r w:rsidRPr="00475113">
        <w:t>цивилизации;</w:t>
      </w:r>
    </w:p>
    <w:p w:rsidR="00034277" w:rsidRPr="00475113" w:rsidRDefault="00C14089">
      <w:pPr>
        <w:pStyle w:val="a5"/>
        <w:spacing w:line="292" w:lineRule="auto"/>
        <w:ind w:left="404" w:right="119"/>
        <w:jc w:val="both"/>
      </w:pPr>
      <w:r w:rsidRPr="00475113">
        <w:t>овладением</w:t>
      </w:r>
      <w:r w:rsidRPr="00475113">
        <w:rPr>
          <w:spacing w:val="1"/>
        </w:rPr>
        <w:t xml:space="preserve"> </w:t>
      </w:r>
      <w:r w:rsidRPr="00475113">
        <w:t>языком</w:t>
      </w:r>
      <w:r w:rsidRPr="00475113">
        <w:rPr>
          <w:spacing w:val="1"/>
        </w:rPr>
        <w:t xml:space="preserve"> </w:t>
      </w:r>
      <w:r w:rsidRPr="00475113">
        <w:t>математики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математической</w:t>
      </w:r>
      <w:r w:rsidRPr="00475113">
        <w:rPr>
          <w:spacing w:val="1"/>
        </w:rPr>
        <w:t xml:space="preserve"> </w:t>
      </w:r>
      <w:r w:rsidRPr="00475113">
        <w:t>культурой</w:t>
      </w:r>
      <w:r w:rsidRPr="00475113">
        <w:rPr>
          <w:spacing w:val="1"/>
        </w:rPr>
        <w:t xml:space="preserve"> </w:t>
      </w:r>
      <w:r w:rsidRPr="00475113">
        <w:t>как</w:t>
      </w:r>
      <w:r w:rsidRPr="00475113">
        <w:rPr>
          <w:spacing w:val="1"/>
        </w:rPr>
        <w:t xml:space="preserve"> </w:t>
      </w:r>
      <w:r w:rsidRPr="00475113">
        <w:t>средством</w:t>
      </w:r>
      <w:r w:rsidRPr="00475113">
        <w:rPr>
          <w:spacing w:val="1"/>
        </w:rPr>
        <w:t xml:space="preserve"> </w:t>
      </w:r>
      <w:r w:rsidRPr="00475113">
        <w:t>познания</w:t>
      </w:r>
      <w:r w:rsidRPr="00475113">
        <w:rPr>
          <w:spacing w:val="1"/>
        </w:rPr>
        <w:t xml:space="preserve"> </w:t>
      </w:r>
      <w:r w:rsidRPr="00475113">
        <w:t>мира;</w:t>
      </w:r>
      <w:r w:rsidRPr="00475113">
        <w:rPr>
          <w:spacing w:val="1"/>
        </w:rPr>
        <w:t xml:space="preserve"> </w:t>
      </w:r>
      <w:r w:rsidRPr="00475113">
        <w:t>овладением</w:t>
      </w:r>
      <w:r w:rsidRPr="00475113">
        <w:rPr>
          <w:spacing w:val="-1"/>
        </w:rPr>
        <w:t xml:space="preserve"> </w:t>
      </w:r>
      <w:r w:rsidRPr="00475113">
        <w:t>простейшими</w:t>
      </w:r>
      <w:r w:rsidRPr="00475113">
        <w:rPr>
          <w:spacing w:val="2"/>
        </w:rPr>
        <w:t xml:space="preserve"> </w:t>
      </w:r>
      <w:r w:rsidRPr="00475113">
        <w:t>навыками исследовательской</w:t>
      </w:r>
      <w:r w:rsidRPr="00475113">
        <w:rPr>
          <w:spacing w:val="2"/>
        </w:rPr>
        <w:t xml:space="preserve"> </w:t>
      </w:r>
      <w:r w:rsidRPr="00475113">
        <w:t>деятельности.</w:t>
      </w:r>
    </w:p>
    <w:p w:rsidR="00034277" w:rsidRPr="00475113" w:rsidRDefault="00C14089">
      <w:pPr>
        <w:pStyle w:val="1"/>
        <w:jc w:val="both"/>
      </w:pPr>
      <w:r w:rsidRPr="00475113">
        <w:t>Физическое</w:t>
      </w:r>
      <w:r w:rsidRPr="00475113">
        <w:rPr>
          <w:spacing w:val="-11"/>
        </w:rPr>
        <w:t xml:space="preserve"> </w:t>
      </w:r>
      <w:r w:rsidRPr="00475113">
        <w:t>воспитание,</w:t>
      </w:r>
      <w:r w:rsidRPr="00475113">
        <w:rPr>
          <w:spacing w:val="-6"/>
        </w:rPr>
        <w:t xml:space="preserve"> </w:t>
      </w:r>
      <w:r w:rsidRPr="00475113">
        <w:t>формирование</w:t>
      </w:r>
      <w:r w:rsidRPr="00475113">
        <w:rPr>
          <w:spacing w:val="-10"/>
        </w:rPr>
        <w:t xml:space="preserve"> </w:t>
      </w:r>
      <w:r w:rsidRPr="00475113">
        <w:t>культуры</w:t>
      </w:r>
      <w:r w:rsidRPr="00475113">
        <w:rPr>
          <w:spacing w:val="-9"/>
        </w:rPr>
        <w:t xml:space="preserve"> </w:t>
      </w:r>
      <w:r w:rsidRPr="00475113">
        <w:t>здоровья</w:t>
      </w:r>
      <w:r w:rsidRPr="00475113">
        <w:rPr>
          <w:spacing w:val="-10"/>
        </w:rPr>
        <w:t xml:space="preserve"> </w:t>
      </w:r>
      <w:r w:rsidRPr="00475113">
        <w:t>и</w:t>
      </w:r>
      <w:r w:rsidRPr="00475113">
        <w:rPr>
          <w:spacing w:val="-9"/>
        </w:rPr>
        <w:t xml:space="preserve"> </w:t>
      </w:r>
      <w:r w:rsidRPr="00475113">
        <w:t>эмоционального</w:t>
      </w:r>
      <w:r w:rsidRPr="00475113">
        <w:rPr>
          <w:spacing w:val="-8"/>
        </w:rPr>
        <w:t xml:space="preserve"> </w:t>
      </w:r>
      <w:r w:rsidRPr="00475113">
        <w:t>благополучия:</w:t>
      </w:r>
    </w:p>
    <w:p w:rsidR="00034277" w:rsidRPr="00475113" w:rsidRDefault="00C14089">
      <w:pPr>
        <w:pStyle w:val="a5"/>
        <w:spacing w:before="54" w:line="290" w:lineRule="auto"/>
        <w:ind w:left="224" w:right="329" w:firstLine="180"/>
        <w:jc w:val="both"/>
      </w:pPr>
      <w:r w:rsidRPr="00475113">
        <w:t>готовностью применять математические знания в интересах своего здоровья, ведения здорового</w:t>
      </w:r>
      <w:r w:rsidRPr="00475113">
        <w:rPr>
          <w:spacing w:val="1"/>
        </w:rPr>
        <w:t xml:space="preserve"> </w:t>
      </w:r>
      <w:r w:rsidRPr="00475113">
        <w:t>образа жизни (здоровое питание, сбалансированный режим занятий и отдыха, регулярная физическая</w:t>
      </w:r>
      <w:r w:rsidRPr="00475113">
        <w:rPr>
          <w:spacing w:val="-57"/>
        </w:rPr>
        <w:t xml:space="preserve"> </w:t>
      </w:r>
      <w:r w:rsidRPr="00475113">
        <w:t>активность);</w:t>
      </w:r>
    </w:p>
    <w:p w:rsidR="00034277" w:rsidRPr="00475113" w:rsidRDefault="00C14089">
      <w:pPr>
        <w:pStyle w:val="a5"/>
        <w:spacing w:before="4" w:line="292" w:lineRule="auto"/>
        <w:ind w:left="224" w:right="808" w:firstLine="180"/>
        <w:jc w:val="both"/>
      </w:pPr>
      <w:proofErr w:type="spellStart"/>
      <w:r w:rsidRPr="00475113">
        <w:t>сформированностью</w:t>
      </w:r>
      <w:proofErr w:type="spellEnd"/>
      <w:r w:rsidRPr="00475113">
        <w:t xml:space="preserve"> навыка рефлексии, признанием своего права на ошибку и такого же права</w:t>
      </w:r>
      <w:r w:rsidRPr="00475113">
        <w:rPr>
          <w:spacing w:val="-57"/>
        </w:rPr>
        <w:t xml:space="preserve"> </w:t>
      </w:r>
      <w:r w:rsidRPr="00475113">
        <w:t>другого</w:t>
      </w:r>
      <w:r w:rsidRPr="00475113">
        <w:rPr>
          <w:spacing w:val="-1"/>
        </w:rPr>
        <w:t xml:space="preserve"> </w:t>
      </w:r>
      <w:r w:rsidRPr="00475113">
        <w:t>человека.</w:t>
      </w:r>
    </w:p>
    <w:p w:rsidR="00034277" w:rsidRPr="00475113" w:rsidRDefault="00C14089">
      <w:pPr>
        <w:pStyle w:val="1"/>
        <w:spacing w:before="2"/>
        <w:jc w:val="both"/>
      </w:pPr>
      <w:r w:rsidRPr="00475113">
        <w:t>Экологическое</w:t>
      </w:r>
      <w:r w:rsidRPr="00475113">
        <w:rPr>
          <w:spacing w:val="-12"/>
        </w:rPr>
        <w:t xml:space="preserve"> </w:t>
      </w:r>
      <w:r w:rsidRPr="00475113">
        <w:t>воспитание:</w:t>
      </w:r>
    </w:p>
    <w:p w:rsidR="00034277" w:rsidRPr="00475113" w:rsidRDefault="00C14089">
      <w:pPr>
        <w:pStyle w:val="a5"/>
        <w:spacing w:before="57" w:line="290" w:lineRule="auto"/>
        <w:ind w:left="224" w:right="384" w:firstLine="180"/>
        <w:jc w:val="both"/>
      </w:pPr>
      <w:r w:rsidRPr="00475113">
        <w:t>ориентацией на применение математических знаний для решения задач в области сохранности</w:t>
      </w:r>
      <w:r w:rsidRPr="00475113">
        <w:rPr>
          <w:spacing w:val="1"/>
        </w:rPr>
        <w:t xml:space="preserve"> </w:t>
      </w:r>
      <w:r w:rsidRPr="00475113">
        <w:t>окружающей среды, планирования поступков и оценки их возможных последствий для окружающей</w:t>
      </w:r>
      <w:r w:rsidRPr="00475113">
        <w:rPr>
          <w:spacing w:val="-57"/>
        </w:rPr>
        <w:t xml:space="preserve"> </w:t>
      </w:r>
      <w:r w:rsidRPr="00475113">
        <w:t>среды;</w:t>
      </w:r>
    </w:p>
    <w:p w:rsidR="00034277" w:rsidRPr="00475113" w:rsidRDefault="00C14089">
      <w:pPr>
        <w:pStyle w:val="a5"/>
        <w:spacing w:before="9"/>
        <w:ind w:left="404"/>
        <w:jc w:val="both"/>
      </w:pPr>
      <w:r w:rsidRPr="00475113">
        <w:t>осознанием</w:t>
      </w:r>
      <w:r w:rsidRPr="00475113">
        <w:rPr>
          <w:spacing w:val="-8"/>
        </w:rPr>
        <w:t xml:space="preserve"> </w:t>
      </w:r>
      <w:r w:rsidRPr="00475113">
        <w:t>глобального</w:t>
      </w:r>
      <w:r w:rsidRPr="00475113">
        <w:rPr>
          <w:spacing w:val="-6"/>
        </w:rPr>
        <w:t xml:space="preserve"> </w:t>
      </w:r>
      <w:r w:rsidRPr="00475113">
        <w:t>характера</w:t>
      </w:r>
      <w:r w:rsidRPr="00475113">
        <w:rPr>
          <w:spacing w:val="-6"/>
        </w:rPr>
        <w:t xml:space="preserve"> </w:t>
      </w:r>
      <w:r w:rsidRPr="00475113">
        <w:t>экологических</w:t>
      </w:r>
      <w:r w:rsidRPr="00475113">
        <w:rPr>
          <w:spacing w:val="-5"/>
        </w:rPr>
        <w:t xml:space="preserve"> </w:t>
      </w:r>
      <w:r w:rsidRPr="00475113">
        <w:t>проблем</w:t>
      </w:r>
      <w:r w:rsidRPr="00475113">
        <w:rPr>
          <w:spacing w:val="-9"/>
        </w:rPr>
        <w:t xml:space="preserve"> </w:t>
      </w:r>
      <w:r w:rsidRPr="00475113">
        <w:t>и</w:t>
      </w:r>
      <w:r w:rsidRPr="00475113">
        <w:rPr>
          <w:spacing w:val="-5"/>
        </w:rPr>
        <w:t xml:space="preserve"> </w:t>
      </w:r>
      <w:r w:rsidRPr="00475113">
        <w:t>путей</w:t>
      </w:r>
      <w:r w:rsidRPr="00475113">
        <w:rPr>
          <w:spacing w:val="-4"/>
        </w:rPr>
        <w:t xml:space="preserve"> </w:t>
      </w:r>
      <w:r w:rsidRPr="00475113">
        <w:t>их</w:t>
      </w:r>
      <w:r w:rsidRPr="00475113">
        <w:rPr>
          <w:spacing w:val="-6"/>
        </w:rPr>
        <w:t xml:space="preserve"> </w:t>
      </w:r>
      <w:r w:rsidRPr="00475113">
        <w:t>решения.</w:t>
      </w:r>
    </w:p>
    <w:p w:rsidR="00034277" w:rsidRPr="00475113" w:rsidRDefault="00C14089">
      <w:pPr>
        <w:pStyle w:val="1"/>
        <w:spacing w:before="57" w:line="292" w:lineRule="auto"/>
        <w:ind w:left="224" w:right="327" w:firstLine="180"/>
        <w:jc w:val="both"/>
      </w:pPr>
      <w:r w:rsidRPr="00475113">
        <w:t>Личностные</w:t>
      </w:r>
      <w:r w:rsidRPr="00475113">
        <w:rPr>
          <w:spacing w:val="1"/>
        </w:rPr>
        <w:t xml:space="preserve"> </w:t>
      </w:r>
      <w:r w:rsidRPr="00475113">
        <w:t>результаты,</w:t>
      </w:r>
      <w:r w:rsidRPr="00475113">
        <w:rPr>
          <w:spacing w:val="1"/>
        </w:rPr>
        <w:t xml:space="preserve"> </w:t>
      </w:r>
      <w:r w:rsidRPr="00475113">
        <w:t>обеспечивающие</w:t>
      </w:r>
      <w:r w:rsidRPr="00475113">
        <w:rPr>
          <w:spacing w:val="1"/>
        </w:rPr>
        <w:t xml:space="preserve"> </w:t>
      </w:r>
      <w:r w:rsidRPr="00475113">
        <w:t>адаптацию</w:t>
      </w:r>
      <w:r w:rsidRPr="00475113">
        <w:rPr>
          <w:spacing w:val="1"/>
        </w:rPr>
        <w:t xml:space="preserve"> </w:t>
      </w:r>
      <w:r w:rsidRPr="00475113">
        <w:t>обучающегося</w:t>
      </w:r>
      <w:r w:rsidRPr="00475113">
        <w:rPr>
          <w:spacing w:val="1"/>
        </w:rPr>
        <w:t xml:space="preserve"> </w:t>
      </w:r>
      <w:r w:rsidRPr="00475113">
        <w:t>к</w:t>
      </w:r>
      <w:r w:rsidRPr="00475113">
        <w:rPr>
          <w:spacing w:val="1"/>
        </w:rPr>
        <w:t xml:space="preserve"> </w:t>
      </w:r>
      <w:r w:rsidRPr="00475113">
        <w:t>изменяющимся</w:t>
      </w:r>
      <w:r w:rsidRPr="00475113">
        <w:rPr>
          <w:spacing w:val="1"/>
        </w:rPr>
        <w:t xml:space="preserve"> </w:t>
      </w:r>
      <w:r w:rsidRPr="00475113">
        <w:t>условиям</w:t>
      </w:r>
      <w:r w:rsidRPr="00475113">
        <w:rPr>
          <w:spacing w:val="-3"/>
        </w:rPr>
        <w:t xml:space="preserve"> </w:t>
      </w:r>
      <w:r w:rsidRPr="00475113">
        <w:t>социальной</w:t>
      </w:r>
      <w:r w:rsidRPr="00475113">
        <w:rPr>
          <w:spacing w:val="-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природной</w:t>
      </w:r>
      <w:r w:rsidRPr="00475113">
        <w:rPr>
          <w:spacing w:val="-1"/>
        </w:rPr>
        <w:t xml:space="preserve"> </w:t>
      </w:r>
      <w:r w:rsidRPr="00475113">
        <w:t>среды:</w:t>
      </w:r>
    </w:p>
    <w:p w:rsidR="00034277" w:rsidRPr="00475113" w:rsidRDefault="00034277">
      <w:pPr>
        <w:spacing w:line="292" w:lineRule="auto"/>
        <w:jc w:val="both"/>
        <w:rPr>
          <w:sz w:val="24"/>
          <w:szCs w:val="24"/>
        </w:rPr>
        <w:sectPr w:rsidR="00034277" w:rsidRPr="00475113">
          <w:pgSz w:w="11900" w:h="16850"/>
          <w:pgMar w:top="520" w:right="440" w:bottom="280" w:left="440" w:header="720" w:footer="720" w:gutter="0"/>
          <w:cols w:space="720"/>
        </w:sectPr>
      </w:pPr>
    </w:p>
    <w:p w:rsidR="00034277" w:rsidRPr="00475113" w:rsidRDefault="00C14089">
      <w:pPr>
        <w:pStyle w:val="a7"/>
        <w:numPr>
          <w:ilvl w:val="0"/>
          <w:numId w:val="9"/>
        </w:numPr>
        <w:tabs>
          <w:tab w:val="left" w:pos="1008"/>
        </w:tabs>
        <w:spacing w:before="64" w:line="292" w:lineRule="auto"/>
        <w:ind w:right="487" w:firstLine="0"/>
        <w:rPr>
          <w:sz w:val="24"/>
          <w:szCs w:val="24"/>
        </w:rPr>
      </w:pPr>
      <w:r w:rsidRPr="00475113">
        <w:rPr>
          <w:sz w:val="24"/>
          <w:szCs w:val="24"/>
        </w:rPr>
        <w:lastRenderedPageBreak/>
        <w:t>готовностью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к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действиям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условиях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неопределённости,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повышению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уровня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своей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компетентности через практическую деятельность, в том числе умение учиться у других людей,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приобретать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-8"/>
          <w:sz w:val="24"/>
          <w:szCs w:val="24"/>
        </w:rPr>
        <w:t xml:space="preserve"> </w:t>
      </w:r>
      <w:r w:rsidRPr="00475113">
        <w:rPr>
          <w:sz w:val="24"/>
          <w:szCs w:val="24"/>
        </w:rPr>
        <w:t>совместной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деятельности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новые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знания,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навыки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компетенции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из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опыта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других;</w:t>
      </w:r>
    </w:p>
    <w:p w:rsidR="00034277" w:rsidRPr="00475113" w:rsidRDefault="00C14089">
      <w:pPr>
        <w:pStyle w:val="a7"/>
        <w:numPr>
          <w:ilvl w:val="0"/>
          <w:numId w:val="9"/>
        </w:numPr>
        <w:tabs>
          <w:tab w:val="left" w:pos="1008"/>
        </w:tabs>
        <w:spacing w:before="119" w:line="290" w:lineRule="auto"/>
        <w:ind w:right="521" w:firstLine="0"/>
        <w:rPr>
          <w:sz w:val="24"/>
          <w:szCs w:val="24"/>
        </w:rPr>
      </w:pPr>
      <w:r w:rsidRPr="00475113">
        <w:rPr>
          <w:sz w:val="24"/>
          <w:szCs w:val="24"/>
        </w:rPr>
        <w:t>необходимостью в формировании новых знаний, в том числе формулировать идеи, понятия,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гипотезы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об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объектах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явлениях,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том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числе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ранее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не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известных,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осознавать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дефициты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собственных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знаний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компетентностей,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планировать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своё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развитие;</w:t>
      </w:r>
    </w:p>
    <w:p w:rsidR="00034277" w:rsidRPr="00475113" w:rsidRDefault="00C14089">
      <w:pPr>
        <w:pStyle w:val="a7"/>
        <w:numPr>
          <w:ilvl w:val="0"/>
          <w:numId w:val="9"/>
        </w:numPr>
        <w:tabs>
          <w:tab w:val="left" w:pos="1008"/>
        </w:tabs>
        <w:spacing w:before="124" w:line="290" w:lineRule="auto"/>
        <w:ind w:right="400" w:firstLine="0"/>
        <w:rPr>
          <w:sz w:val="24"/>
          <w:szCs w:val="24"/>
        </w:rPr>
      </w:pPr>
      <w:r w:rsidRPr="00475113">
        <w:rPr>
          <w:sz w:val="24"/>
          <w:szCs w:val="24"/>
        </w:rPr>
        <w:t>способностью осознавать стрессовую ситуацию, воспринимать стрессовую ситуацию как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вызов, требующий контрмер, корректировать принимаемые решения и действия, формулировать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и оценивать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риски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и последствия,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формировать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опыт.</w:t>
      </w:r>
    </w:p>
    <w:p w:rsidR="00034277" w:rsidRPr="00475113" w:rsidRDefault="00034277">
      <w:pPr>
        <w:pStyle w:val="a5"/>
        <w:spacing w:before="5"/>
      </w:pPr>
    </w:p>
    <w:p w:rsidR="00034277" w:rsidRPr="00475113" w:rsidRDefault="00C14089">
      <w:pPr>
        <w:pStyle w:val="1"/>
        <w:ind w:left="224"/>
      </w:pPr>
      <w:r w:rsidRPr="00475113">
        <w:t>МЕТАПРЕДМЕТНЫЕ</w:t>
      </w:r>
      <w:r w:rsidRPr="00475113">
        <w:rPr>
          <w:spacing w:val="-15"/>
        </w:rPr>
        <w:t xml:space="preserve"> </w:t>
      </w:r>
      <w:r w:rsidRPr="00475113">
        <w:t>РЕЗУЛЬТАТЫ</w:t>
      </w:r>
    </w:p>
    <w:p w:rsidR="00034277" w:rsidRPr="00475113" w:rsidRDefault="00C14089">
      <w:pPr>
        <w:spacing w:before="151" w:line="292" w:lineRule="auto"/>
        <w:ind w:left="224" w:right="117" w:firstLine="180"/>
        <w:jc w:val="both"/>
        <w:rPr>
          <w:i/>
          <w:sz w:val="24"/>
          <w:szCs w:val="24"/>
        </w:rPr>
      </w:pPr>
      <w:proofErr w:type="spellStart"/>
      <w:r w:rsidRPr="00475113">
        <w:rPr>
          <w:sz w:val="24"/>
          <w:szCs w:val="24"/>
        </w:rPr>
        <w:t>Метапредметные</w:t>
      </w:r>
      <w:proofErr w:type="spellEnd"/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результаты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освоения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программы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учебного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курса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«Геометрия»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характеризуются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овладением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универсальными</w:t>
      </w:r>
      <w:r w:rsidRPr="00475113">
        <w:rPr>
          <w:i/>
          <w:spacing w:val="1"/>
          <w:sz w:val="24"/>
          <w:szCs w:val="24"/>
        </w:rPr>
        <w:t xml:space="preserve"> </w:t>
      </w:r>
      <w:r w:rsidRPr="00475113">
        <w:rPr>
          <w:b/>
          <w:i/>
          <w:sz w:val="24"/>
          <w:szCs w:val="24"/>
        </w:rPr>
        <w:t>познавательными</w:t>
      </w:r>
      <w:r w:rsidRPr="00475113">
        <w:rPr>
          <w:b/>
          <w:i/>
          <w:spacing w:val="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действиями,</w:t>
      </w:r>
      <w:r w:rsidRPr="00475113">
        <w:rPr>
          <w:i/>
          <w:spacing w:val="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универсальными</w:t>
      </w:r>
      <w:r w:rsidRPr="00475113">
        <w:rPr>
          <w:i/>
          <w:spacing w:val="1"/>
          <w:sz w:val="24"/>
          <w:szCs w:val="24"/>
        </w:rPr>
        <w:t xml:space="preserve"> </w:t>
      </w:r>
      <w:r w:rsidRPr="00475113">
        <w:rPr>
          <w:b/>
          <w:i/>
          <w:sz w:val="24"/>
          <w:szCs w:val="24"/>
        </w:rPr>
        <w:t>коммуникативными</w:t>
      </w:r>
      <w:r w:rsidRPr="00475113">
        <w:rPr>
          <w:b/>
          <w:i/>
          <w:spacing w:val="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действиями и</w:t>
      </w:r>
      <w:r w:rsidRPr="00475113">
        <w:rPr>
          <w:i/>
          <w:spacing w:val="-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универсальными</w:t>
      </w:r>
      <w:r w:rsidRPr="00475113">
        <w:rPr>
          <w:i/>
          <w:spacing w:val="-4"/>
          <w:sz w:val="24"/>
          <w:szCs w:val="24"/>
        </w:rPr>
        <w:t xml:space="preserve"> </w:t>
      </w:r>
      <w:r w:rsidRPr="00475113">
        <w:rPr>
          <w:b/>
          <w:i/>
          <w:sz w:val="24"/>
          <w:szCs w:val="24"/>
        </w:rPr>
        <w:t>регулятивными</w:t>
      </w:r>
      <w:r w:rsidRPr="00475113">
        <w:rPr>
          <w:b/>
          <w:i/>
          <w:spacing w:val="2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действиями.</w:t>
      </w:r>
    </w:p>
    <w:p w:rsidR="00034277" w:rsidRPr="00475113" w:rsidRDefault="00C14089">
      <w:pPr>
        <w:pStyle w:val="a7"/>
        <w:numPr>
          <w:ilvl w:val="0"/>
          <w:numId w:val="8"/>
        </w:numPr>
        <w:tabs>
          <w:tab w:val="left" w:pos="792"/>
        </w:tabs>
        <w:spacing w:before="119" w:line="290" w:lineRule="auto"/>
        <w:ind w:right="425" w:firstLine="180"/>
        <w:rPr>
          <w:i/>
          <w:sz w:val="24"/>
          <w:szCs w:val="24"/>
        </w:rPr>
      </w:pPr>
      <w:r w:rsidRPr="00475113">
        <w:rPr>
          <w:i/>
          <w:sz w:val="24"/>
          <w:szCs w:val="24"/>
        </w:rPr>
        <w:t xml:space="preserve">Универсальные </w:t>
      </w:r>
      <w:r w:rsidRPr="00475113">
        <w:rPr>
          <w:b/>
          <w:i/>
          <w:sz w:val="24"/>
          <w:szCs w:val="24"/>
        </w:rPr>
        <w:t xml:space="preserve">познавательные </w:t>
      </w:r>
      <w:r w:rsidRPr="00475113">
        <w:rPr>
          <w:i/>
          <w:sz w:val="24"/>
          <w:szCs w:val="24"/>
        </w:rPr>
        <w:t>действия обеспечивают формирование базовых когнитивных</w:t>
      </w:r>
      <w:r w:rsidRPr="00475113">
        <w:rPr>
          <w:i/>
          <w:spacing w:val="-57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процессов обучающихся (освоение методов познания окружающего мира; применение логических,</w:t>
      </w:r>
      <w:r w:rsidRPr="00475113">
        <w:rPr>
          <w:i/>
          <w:spacing w:val="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исследовательских</w:t>
      </w:r>
      <w:r w:rsidRPr="00475113">
        <w:rPr>
          <w:i/>
          <w:spacing w:val="-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операций, умений</w:t>
      </w:r>
      <w:r w:rsidRPr="00475113">
        <w:rPr>
          <w:i/>
          <w:spacing w:val="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работать</w:t>
      </w:r>
      <w:r w:rsidRPr="00475113">
        <w:rPr>
          <w:i/>
          <w:spacing w:val="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с</w:t>
      </w:r>
      <w:r w:rsidRPr="00475113">
        <w:rPr>
          <w:i/>
          <w:spacing w:val="-2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информацией).</w:t>
      </w:r>
    </w:p>
    <w:p w:rsidR="00034277" w:rsidRPr="00475113" w:rsidRDefault="00C14089">
      <w:pPr>
        <w:pStyle w:val="1"/>
        <w:spacing w:before="128"/>
        <w:jc w:val="both"/>
      </w:pPr>
      <w:r w:rsidRPr="00475113">
        <w:t>Базовые</w:t>
      </w:r>
      <w:r w:rsidRPr="00475113">
        <w:rPr>
          <w:spacing w:val="-10"/>
        </w:rPr>
        <w:t xml:space="preserve"> </w:t>
      </w:r>
      <w:r w:rsidRPr="00475113">
        <w:t>логические</w:t>
      </w:r>
      <w:r w:rsidRPr="00475113">
        <w:rPr>
          <w:spacing w:val="-9"/>
        </w:rPr>
        <w:t xml:space="preserve"> </w:t>
      </w:r>
      <w:r w:rsidRPr="00475113">
        <w:t>действия: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61" w:line="292" w:lineRule="auto"/>
        <w:ind w:right="859" w:firstLine="0"/>
        <w:rPr>
          <w:sz w:val="24"/>
          <w:szCs w:val="24"/>
        </w:rPr>
      </w:pPr>
      <w:r w:rsidRPr="00475113">
        <w:rPr>
          <w:sz w:val="24"/>
          <w:szCs w:val="24"/>
        </w:rPr>
        <w:t>выявлять и характеризовать существенные признаки математических объектов, понятий,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отношений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между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понятиями;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формулировать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определения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понятий;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устанавливать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существенный признак классификации, основания для обобщения и сравнения, критерии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проводимого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анализа;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15" w:line="290" w:lineRule="auto"/>
        <w:ind w:right="1847" w:firstLine="0"/>
        <w:rPr>
          <w:sz w:val="24"/>
          <w:szCs w:val="24"/>
        </w:rPr>
      </w:pPr>
      <w:r w:rsidRPr="00475113">
        <w:rPr>
          <w:sz w:val="24"/>
          <w:szCs w:val="24"/>
        </w:rPr>
        <w:t>воспринимать,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формулировать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преобразовывать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суждения: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утвердительные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отрицательные, единичные, частные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и общие;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условные;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line="292" w:lineRule="auto"/>
        <w:ind w:right="694" w:firstLine="0"/>
        <w:rPr>
          <w:sz w:val="24"/>
          <w:szCs w:val="24"/>
        </w:rPr>
      </w:pPr>
      <w:r w:rsidRPr="00475113">
        <w:rPr>
          <w:sz w:val="24"/>
          <w:szCs w:val="24"/>
        </w:rPr>
        <w:t>выявлять математические закономерности, взаимосвязи и противоречия в фактах, данных,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наблюдениях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утверждениях;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предлагать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критерии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для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выявления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закономерностей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противоречий;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18" w:line="290" w:lineRule="auto"/>
        <w:ind w:right="1891" w:firstLine="0"/>
        <w:rPr>
          <w:sz w:val="24"/>
          <w:szCs w:val="24"/>
        </w:rPr>
      </w:pPr>
      <w:r w:rsidRPr="00475113">
        <w:rPr>
          <w:sz w:val="24"/>
          <w:szCs w:val="24"/>
        </w:rPr>
        <w:t>делать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выводы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с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использованием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законов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логики,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дедуктивных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индуктивных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умозаключений,</w:t>
      </w:r>
      <w:r w:rsidRPr="00475113">
        <w:rPr>
          <w:spacing w:val="3"/>
          <w:sz w:val="24"/>
          <w:szCs w:val="24"/>
        </w:rPr>
        <w:t xml:space="preserve"> </w:t>
      </w:r>
      <w:r w:rsidRPr="00475113">
        <w:rPr>
          <w:sz w:val="24"/>
          <w:szCs w:val="24"/>
        </w:rPr>
        <w:t>умозаключений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по аналогии;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line="290" w:lineRule="auto"/>
        <w:ind w:right="376" w:firstLine="0"/>
        <w:rPr>
          <w:sz w:val="24"/>
          <w:szCs w:val="24"/>
        </w:rPr>
      </w:pPr>
      <w:r w:rsidRPr="00475113">
        <w:rPr>
          <w:sz w:val="24"/>
          <w:szCs w:val="24"/>
        </w:rPr>
        <w:t>разбирать доказательства математических утверждений (прямые и от противного), проводить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самостоятельно несложные доказательства математических фактов, выстраивать аргументацию,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приводить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примеры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2"/>
          <w:sz w:val="24"/>
          <w:szCs w:val="24"/>
        </w:rPr>
        <w:t xml:space="preserve"> </w:t>
      </w:r>
      <w:proofErr w:type="spellStart"/>
      <w:r w:rsidRPr="00475113">
        <w:rPr>
          <w:sz w:val="24"/>
          <w:szCs w:val="24"/>
        </w:rPr>
        <w:t>контрпримеры</w:t>
      </w:r>
      <w:proofErr w:type="spellEnd"/>
      <w:r w:rsidRPr="00475113">
        <w:rPr>
          <w:sz w:val="24"/>
          <w:szCs w:val="24"/>
        </w:rPr>
        <w:t>;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обосновывать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собственные рассуждения;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23" w:line="290" w:lineRule="auto"/>
        <w:ind w:right="1203" w:firstLine="0"/>
        <w:rPr>
          <w:sz w:val="24"/>
          <w:szCs w:val="24"/>
        </w:rPr>
      </w:pPr>
      <w:r w:rsidRPr="00475113">
        <w:rPr>
          <w:sz w:val="24"/>
          <w:szCs w:val="24"/>
        </w:rPr>
        <w:t>выбирать способ решения учебной задачи (сравнивать несколько вариантов решения,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выбирать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наиболее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подходящий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с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учётом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самостоятельно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выделенных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критериев).</w:t>
      </w:r>
    </w:p>
    <w:p w:rsidR="00034277" w:rsidRPr="00475113" w:rsidRDefault="00C14089">
      <w:pPr>
        <w:pStyle w:val="1"/>
        <w:spacing w:before="116"/>
        <w:jc w:val="both"/>
      </w:pPr>
      <w:r w:rsidRPr="00475113">
        <w:t>Базовые</w:t>
      </w:r>
      <w:r w:rsidRPr="00475113">
        <w:rPr>
          <w:spacing w:val="-11"/>
        </w:rPr>
        <w:t xml:space="preserve"> </w:t>
      </w:r>
      <w:r w:rsidRPr="00475113">
        <w:t>исследовательские</w:t>
      </w:r>
      <w:r w:rsidRPr="00475113">
        <w:rPr>
          <w:spacing w:val="-10"/>
        </w:rPr>
        <w:t xml:space="preserve"> </w:t>
      </w:r>
      <w:r w:rsidRPr="00475113">
        <w:t>действия: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63" w:line="292" w:lineRule="auto"/>
        <w:ind w:right="341" w:firstLine="0"/>
        <w:rPr>
          <w:sz w:val="24"/>
          <w:szCs w:val="24"/>
        </w:rPr>
      </w:pPr>
      <w:r w:rsidRPr="00475113">
        <w:rPr>
          <w:sz w:val="24"/>
          <w:szCs w:val="24"/>
        </w:rPr>
        <w:t>использовать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вопросы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как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исследовательский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инструмент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познания;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формулировать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вопросы,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фиксирующие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противоречие,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проблему,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самостоятельно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устанавливать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искомое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данное,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формировать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гипотезу,</w:t>
      </w:r>
      <w:r w:rsidRPr="00475113">
        <w:rPr>
          <w:spacing w:val="2"/>
          <w:sz w:val="24"/>
          <w:szCs w:val="24"/>
        </w:rPr>
        <w:t xml:space="preserve"> </w:t>
      </w:r>
      <w:r w:rsidRPr="00475113">
        <w:rPr>
          <w:sz w:val="24"/>
          <w:szCs w:val="24"/>
        </w:rPr>
        <w:t>аргументировать</w:t>
      </w:r>
      <w:r w:rsidRPr="00475113">
        <w:rPr>
          <w:spacing w:val="3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свою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позицию,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мнение;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18" w:line="290" w:lineRule="auto"/>
        <w:ind w:right="512" w:firstLine="0"/>
        <w:rPr>
          <w:sz w:val="24"/>
          <w:szCs w:val="24"/>
        </w:rPr>
      </w:pPr>
      <w:r w:rsidRPr="00475113">
        <w:rPr>
          <w:sz w:val="24"/>
          <w:szCs w:val="24"/>
        </w:rPr>
        <w:t>проводить по самостоятельно составленному плану несложный эксперимент, небольшое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исследование по установлению особенностей математического объекта, зависимостей объектов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между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собой;</w:t>
      </w:r>
    </w:p>
    <w:p w:rsidR="00034277" w:rsidRPr="00475113" w:rsidRDefault="00034277">
      <w:pPr>
        <w:spacing w:line="290" w:lineRule="auto"/>
        <w:jc w:val="both"/>
        <w:rPr>
          <w:sz w:val="24"/>
          <w:szCs w:val="24"/>
        </w:rPr>
        <w:sectPr w:rsidR="00034277" w:rsidRPr="00475113">
          <w:pgSz w:w="11900" w:h="16850"/>
          <w:pgMar w:top="620" w:right="440" w:bottom="280" w:left="440" w:header="720" w:footer="720" w:gutter="0"/>
          <w:cols w:space="720"/>
        </w:sectPr>
      </w:pP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79" w:line="290" w:lineRule="auto"/>
        <w:ind w:right="1123" w:firstLine="0"/>
        <w:rPr>
          <w:sz w:val="24"/>
          <w:szCs w:val="24"/>
        </w:rPr>
      </w:pPr>
      <w:r w:rsidRPr="00475113">
        <w:rPr>
          <w:sz w:val="24"/>
          <w:szCs w:val="24"/>
        </w:rPr>
        <w:lastRenderedPageBreak/>
        <w:t>самостоятельно формулировать обобщения и выводы по результатам проведённого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наблюдения, исследования, оценивать достоверность полученных результатов, выводов и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обобщений;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24" w:line="290" w:lineRule="auto"/>
        <w:ind w:right="1037" w:firstLine="0"/>
        <w:rPr>
          <w:sz w:val="24"/>
          <w:szCs w:val="24"/>
        </w:rPr>
      </w:pPr>
      <w:r w:rsidRPr="00475113">
        <w:rPr>
          <w:sz w:val="24"/>
          <w:szCs w:val="24"/>
        </w:rPr>
        <w:t>прогнозировать возможное развитие процесса, а также выдвигать предположения о его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развитии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новых</w:t>
      </w:r>
      <w:r w:rsidRPr="00475113">
        <w:rPr>
          <w:spacing w:val="4"/>
          <w:sz w:val="24"/>
          <w:szCs w:val="24"/>
        </w:rPr>
        <w:t xml:space="preserve"> </w:t>
      </w:r>
      <w:r w:rsidRPr="00475113">
        <w:rPr>
          <w:sz w:val="24"/>
          <w:szCs w:val="24"/>
        </w:rPr>
        <w:t>условиях.</w:t>
      </w:r>
    </w:p>
    <w:p w:rsidR="00034277" w:rsidRPr="00475113" w:rsidRDefault="00C14089">
      <w:pPr>
        <w:pStyle w:val="1"/>
        <w:spacing w:before="115"/>
        <w:jc w:val="both"/>
      </w:pPr>
      <w:r w:rsidRPr="00475113">
        <w:t>Работа</w:t>
      </w:r>
      <w:r w:rsidRPr="00475113">
        <w:rPr>
          <w:spacing w:val="-7"/>
        </w:rPr>
        <w:t xml:space="preserve"> </w:t>
      </w:r>
      <w:r w:rsidRPr="00475113">
        <w:t>с</w:t>
      </w:r>
      <w:r w:rsidRPr="00475113">
        <w:rPr>
          <w:spacing w:val="-6"/>
        </w:rPr>
        <w:t xml:space="preserve"> </w:t>
      </w:r>
      <w:r w:rsidRPr="00475113">
        <w:t>информацией: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60" w:line="292" w:lineRule="auto"/>
        <w:ind w:right="508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выявлять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недостаточность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избыточность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информации,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данных,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необходимых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для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решения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19" w:line="292" w:lineRule="auto"/>
        <w:ind w:right="709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выбирать, анализировать, систематизировать и интерпретировать информацию различных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видов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 форм представления;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19" w:line="290" w:lineRule="auto"/>
        <w:ind w:right="636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выбирать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форму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представления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информации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иллюстрировать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решаемые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схемами,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диаграммами,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иной графикой 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их</w:t>
      </w:r>
      <w:r w:rsidRPr="00475113">
        <w:rPr>
          <w:spacing w:val="2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комбинациями;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21" w:line="290" w:lineRule="auto"/>
        <w:ind w:right="1756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оценивать надёжность информации по критериям, предложенным учителем или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сформулированным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самостоятельно.</w:t>
      </w:r>
    </w:p>
    <w:p w:rsidR="00034277" w:rsidRPr="00475113" w:rsidRDefault="00C14089">
      <w:pPr>
        <w:pStyle w:val="a7"/>
        <w:numPr>
          <w:ilvl w:val="0"/>
          <w:numId w:val="8"/>
        </w:numPr>
        <w:tabs>
          <w:tab w:val="left" w:pos="732"/>
        </w:tabs>
        <w:spacing w:before="111" w:line="290" w:lineRule="auto"/>
        <w:ind w:right="769" w:firstLine="180"/>
        <w:rPr>
          <w:i/>
          <w:sz w:val="24"/>
          <w:szCs w:val="24"/>
        </w:rPr>
      </w:pPr>
      <w:r w:rsidRPr="00475113">
        <w:rPr>
          <w:i/>
          <w:sz w:val="24"/>
          <w:szCs w:val="24"/>
        </w:rPr>
        <w:t xml:space="preserve">Универсальные </w:t>
      </w:r>
      <w:r w:rsidRPr="00475113">
        <w:rPr>
          <w:b/>
          <w:i/>
          <w:sz w:val="24"/>
          <w:szCs w:val="24"/>
        </w:rPr>
        <w:t xml:space="preserve">коммуникативные </w:t>
      </w:r>
      <w:r w:rsidRPr="00475113">
        <w:rPr>
          <w:i/>
          <w:sz w:val="24"/>
          <w:szCs w:val="24"/>
        </w:rPr>
        <w:t xml:space="preserve">действия обеспечивают </w:t>
      </w:r>
      <w:proofErr w:type="spellStart"/>
      <w:r w:rsidRPr="00475113">
        <w:rPr>
          <w:i/>
          <w:sz w:val="24"/>
          <w:szCs w:val="24"/>
        </w:rPr>
        <w:t>сформированность</w:t>
      </w:r>
      <w:proofErr w:type="spellEnd"/>
      <w:r w:rsidRPr="00475113">
        <w:rPr>
          <w:i/>
          <w:sz w:val="24"/>
          <w:szCs w:val="24"/>
        </w:rPr>
        <w:t xml:space="preserve"> социальных</w:t>
      </w:r>
      <w:r w:rsidRPr="00475113">
        <w:rPr>
          <w:i/>
          <w:spacing w:val="-57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навыков</w:t>
      </w:r>
      <w:r w:rsidRPr="00475113">
        <w:rPr>
          <w:i/>
          <w:spacing w:val="-4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обучающихся.</w:t>
      </w:r>
    </w:p>
    <w:p w:rsidR="00034277" w:rsidRPr="00475113" w:rsidRDefault="00C14089">
      <w:pPr>
        <w:pStyle w:val="1"/>
        <w:spacing w:before="126"/>
      </w:pPr>
      <w:r w:rsidRPr="00475113">
        <w:t>Общение: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63" w:line="292" w:lineRule="auto"/>
        <w:ind w:right="743" w:firstLine="0"/>
        <w:rPr>
          <w:sz w:val="24"/>
          <w:szCs w:val="24"/>
        </w:rPr>
      </w:pPr>
      <w:r w:rsidRPr="00475113">
        <w:rPr>
          <w:sz w:val="24"/>
          <w:szCs w:val="24"/>
        </w:rPr>
        <w:t>воспринимать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формулировать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суждения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соответствии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с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условиями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целями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общения;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ясно, точно, грамотно выражать свою точку зрения в устных и письменных текстах, давать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пояснения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по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ходу</w:t>
      </w:r>
      <w:r w:rsidRPr="00475113">
        <w:rPr>
          <w:spacing w:val="-8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решения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задачи,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комментировать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полученный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результат;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18" w:line="292" w:lineRule="auto"/>
        <w:ind w:right="586" w:firstLine="0"/>
        <w:rPr>
          <w:sz w:val="24"/>
          <w:szCs w:val="24"/>
        </w:rPr>
      </w:pPr>
      <w:r w:rsidRPr="00475113">
        <w:rPr>
          <w:sz w:val="24"/>
          <w:szCs w:val="24"/>
        </w:rPr>
        <w:t>в ходе обсуждения задавать вопросы по существу обсуждаемой темы, проблемы, решаемой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высказывать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идеи,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нацеленные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на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поиск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решения;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сопоставлять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суждения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суждениями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других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участников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диалога,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обнаруживать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различие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сходство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позиций;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корректной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форме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формулировать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разногласия, свои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возражения;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13" w:line="290" w:lineRule="auto"/>
        <w:ind w:right="969" w:firstLine="0"/>
        <w:rPr>
          <w:sz w:val="24"/>
          <w:szCs w:val="24"/>
        </w:rPr>
      </w:pPr>
      <w:r w:rsidRPr="00475113">
        <w:rPr>
          <w:sz w:val="24"/>
          <w:szCs w:val="24"/>
        </w:rPr>
        <w:t>представлять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результаты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решения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эксперимента,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исследования,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проекта;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самостоятельно выбирать формат выступления с учётом задач презентации и особенностей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аудитории.</w:t>
      </w:r>
    </w:p>
    <w:p w:rsidR="00034277" w:rsidRPr="00475113" w:rsidRDefault="00C14089">
      <w:pPr>
        <w:pStyle w:val="1"/>
        <w:spacing w:before="117"/>
      </w:pPr>
      <w:r w:rsidRPr="00475113">
        <w:t>Сотрудничество: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65" w:line="290" w:lineRule="auto"/>
        <w:ind w:right="560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понимать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использовать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преимущества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командной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индивидуальной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работы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решении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учебных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математических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line="290" w:lineRule="auto"/>
        <w:ind w:right="801" w:firstLine="0"/>
        <w:rPr>
          <w:sz w:val="24"/>
          <w:szCs w:val="24"/>
        </w:rPr>
      </w:pPr>
      <w:r w:rsidRPr="00475113">
        <w:rPr>
          <w:sz w:val="24"/>
          <w:szCs w:val="24"/>
        </w:rPr>
        <w:t>принимать цель совместной деятельности, планировать организацию совместной работы,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распределять виды работ, договариваться, обсуждать процесс и результат работы; обобщать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мнения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нескольких</w:t>
      </w:r>
      <w:r w:rsidRPr="00475113">
        <w:rPr>
          <w:spacing w:val="2"/>
          <w:sz w:val="24"/>
          <w:szCs w:val="24"/>
        </w:rPr>
        <w:t xml:space="preserve"> </w:t>
      </w:r>
      <w:r w:rsidRPr="00475113">
        <w:rPr>
          <w:sz w:val="24"/>
          <w:szCs w:val="24"/>
        </w:rPr>
        <w:t>людей;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25" w:line="290" w:lineRule="auto"/>
        <w:ind w:right="417" w:firstLine="0"/>
        <w:rPr>
          <w:sz w:val="24"/>
          <w:szCs w:val="24"/>
        </w:rPr>
      </w:pPr>
      <w:r w:rsidRPr="00475113">
        <w:rPr>
          <w:sz w:val="24"/>
          <w:szCs w:val="24"/>
        </w:rPr>
        <w:t>участвовать в групповых формах работы (обсуждения, обмен мнениями, мозговые штурмы и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др.);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6"/>
        </w:tabs>
        <w:spacing w:before="121"/>
        <w:ind w:left="1005" w:hanging="362"/>
        <w:rPr>
          <w:sz w:val="24"/>
          <w:szCs w:val="24"/>
        </w:rPr>
      </w:pPr>
      <w:r w:rsidRPr="00475113">
        <w:rPr>
          <w:sz w:val="24"/>
          <w:szCs w:val="24"/>
        </w:rPr>
        <w:t>выполнять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свою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часть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работы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координировать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действия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с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другими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членами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команды;</w:t>
      </w:r>
    </w:p>
    <w:p w:rsidR="00034277" w:rsidRPr="00475113" w:rsidRDefault="00C14089">
      <w:pPr>
        <w:pStyle w:val="a7"/>
        <w:numPr>
          <w:ilvl w:val="1"/>
          <w:numId w:val="8"/>
        </w:numPr>
        <w:tabs>
          <w:tab w:val="left" w:pos="1008"/>
        </w:tabs>
        <w:spacing w:before="180" w:line="290" w:lineRule="auto"/>
        <w:ind w:right="1105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оценивать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качество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своего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вклада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общий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продукт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по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критериям,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сформулированным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участниками</w:t>
      </w:r>
      <w:r w:rsidRPr="00475113">
        <w:rPr>
          <w:spacing w:val="2"/>
          <w:sz w:val="24"/>
          <w:szCs w:val="24"/>
        </w:rPr>
        <w:t xml:space="preserve"> </w:t>
      </w:r>
      <w:r w:rsidRPr="00475113">
        <w:rPr>
          <w:sz w:val="24"/>
          <w:szCs w:val="24"/>
        </w:rPr>
        <w:t>взаимодействия.</w:t>
      </w:r>
    </w:p>
    <w:p w:rsidR="00034277" w:rsidRPr="00475113" w:rsidRDefault="00C14089">
      <w:pPr>
        <w:pStyle w:val="a7"/>
        <w:numPr>
          <w:ilvl w:val="0"/>
          <w:numId w:val="8"/>
        </w:numPr>
        <w:tabs>
          <w:tab w:val="left" w:pos="732"/>
        </w:tabs>
        <w:spacing w:before="110" w:line="290" w:lineRule="auto"/>
        <w:ind w:right="532" w:firstLine="180"/>
        <w:rPr>
          <w:i/>
          <w:sz w:val="24"/>
          <w:szCs w:val="24"/>
        </w:rPr>
      </w:pPr>
      <w:r w:rsidRPr="00475113">
        <w:rPr>
          <w:i/>
          <w:sz w:val="24"/>
          <w:szCs w:val="24"/>
        </w:rPr>
        <w:t xml:space="preserve">Универсальные </w:t>
      </w:r>
      <w:r w:rsidRPr="00475113">
        <w:rPr>
          <w:b/>
          <w:i/>
          <w:sz w:val="24"/>
          <w:szCs w:val="24"/>
        </w:rPr>
        <w:t xml:space="preserve">регулятивные </w:t>
      </w:r>
      <w:r w:rsidRPr="00475113">
        <w:rPr>
          <w:i/>
          <w:sz w:val="24"/>
          <w:szCs w:val="24"/>
        </w:rPr>
        <w:t>действия обеспечивают формирование смысловых установок и</w:t>
      </w:r>
      <w:r w:rsidRPr="00475113">
        <w:rPr>
          <w:i/>
          <w:spacing w:val="-57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жизненных</w:t>
      </w:r>
      <w:r w:rsidRPr="00475113">
        <w:rPr>
          <w:i/>
          <w:spacing w:val="-1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навыков</w:t>
      </w:r>
      <w:r w:rsidRPr="00475113">
        <w:rPr>
          <w:i/>
          <w:spacing w:val="-3"/>
          <w:sz w:val="24"/>
          <w:szCs w:val="24"/>
        </w:rPr>
        <w:t xml:space="preserve"> </w:t>
      </w:r>
      <w:r w:rsidRPr="00475113">
        <w:rPr>
          <w:i/>
          <w:sz w:val="24"/>
          <w:szCs w:val="24"/>
        </w:rPr>
        <w:t>личности.</w:t>
      </w:r>
    </w:p>
    <w:p w:rsidR="00034277" w:rsidRPr="00475113" w:rsidRDefault="00034277">
      <w:pPr>
        <w:spacing w:line="290" w:lineRule="auto"/>
        <w:rPr>
          <w:sz w:val="24"/>
          <w:szCs w:val="24"/>
        </w:rPr>
        <w:sectPr w:rsidR="00034277" w:rsidRPr="00475113">
          <w:pgSz w:w="11900" w:h="16850"/>
          <w:pgMar w:top="560" w:right="440" w:bottom="280" w:left="440" w:header="720" w:footer="720" w:gutter="0"/>
          <w:cols w:space="720"/>
        </w:sectPr>
      </w:pPr>
    </w:p>
    <w:p w:rsidR="00034277" w:rsidRPr="00475113" w:rsidRDefault="00C14089">
      <w:pPr>
        <w:pStyle w:val="1"/>
        <w:spacing w:before="64"/>
      </w:pPr>
      <w:r w:rsidRPr="00475113">
        <w:lastRenderedPageBreak/>
        <w:t>Самоорганизация:</w:t>
      </w:r>
    </w:p>
    <w:p w:rsidR="00034277" w:rsidRPr="00475113" w:rsidRDefault="00C14089">
      <w:pPr>
        <w:pStyle w:val="a5"/>
        <w:spacing w:before="52" w:line="292" w:lineRule="auto"/>
        <w:ind w:left="224" w:right="326" w:firstLine="180"/>
        <w:jc w:val="both"/>
      </w:pPr>
      <w:r w:rsidRPr="00475113">
        <w:t>самостоятельно</w:t>
      </w:r>
      <w:r w:rsidRPr="00475113">
        <w:rPr>
          <w:spacing w:val="1"/>
        </w:rPr>
        <w:t xml:space="preserve"> </w:t>
      </w:r>
      <w:r w:rsidRPr="00475113">
        <w:t>составлять</w:t>
      </w:r>
      <w:r w:rsidRPr="00475113">
        <w:rPr>
          <w:spacing w:val="1"/>
        </w:rPr>
        <w:t xml:space="preserve"> </w:t>
      </w:r>
      <w:r w:rsidRPr="00475113">
        <w:t>план,</w:t>
      </w:r>
      <w:r w:rsidRPr="00475113">
        <w:rPr>
          <w:spacing w:val="1"/>
        </w:rPr>
        <w:t xml:space="preserve"> </w:t>
      </w:r>
      <w:r w:rsidRPr="00475113">
        <w:t>алгоритм</w:t>
      </w:r>
      <w:r w:rsidRPr="00475113">
        <w:rPr>
          <w:spacing w:val="1"/>
        </w:rPr>
        <w:t xml:space="preserve"> </w:t>
      </w:r>
      <w:r w:rsidRPr="00475113">
        <w:t>решения</w:t>
      </w:r>
      <w:r w:rsidRPr="00475113">
        <w:rPr>
          <w:spacing w:val="1"/>
        </w:rPr>
        <w:t xml:space="preserve"> </w:t>
      </w:r>
      <w:r w:rsidRPr="00475113">
        <w:t>задачи</w:t>
      </w:r>
      <w:r w:rsidRPr="00475113">
        <w:rPr>
          <w:spacing w:val="1"/>
        </w:rPr>
        <w:t xml:space="preserve"> </w:t>
      </w:r>
      <w:r w:rsidRPr="00475113">
        <w:t>(или</w:t>
      </w:r>
      <w:r w:rsidRPr="00475113">
        <w:rPr>
          <w:spacing w:val="1"/>
        </w:rPr>
        <w:t xml:space="preserve"> </w:t>
      </w:r>
      <w:r w:rsidRPr="00475113">
        <w:t>его</w:t>
      </w:r>
      <w:r w:rsidRPr="00475113">
        <w:rPr>
          <w:spacing w:val="1"/>
        </w:rPr>
        <w:t xml:space="preserve"> </w:t>
      </w:r>
      <w:r w:rsidRPr="00475113">
        <w:t>часть),</w:t>
      </w:r>
      <w:r w:rsidRPr="00475113">
        <w:rPr>
          <w:spacing w:val="1"/>
        </w:rPr>
        <w:t xml:space="preserve"> </w:t>
      </w:r>
      <w:r w:rsidRPr="00475113">
        <w:t>выбирать</w:t>
      </w:r>
      <w:r w:rsidRPr="00475113">
        <w:rPr>
          <w:spacing w:val="1"/>
        </w:rPr>
        <w:t xml:space="preserve"> </w:t>
      </w:r>
      <w:r w:rsidRPr="00475113">
        <w:t>способ</w:t>
      </w:r>
      <w:r w:rsidRPr="00475113">
        <w:rPr>
          <w:spacing w:val="1"/>
        </w:rPr>
        <w:t xml:space="preserve"> </w:t>
      </w:r>
      <w:r w:rsidRPr="00475113">
        <w:t>решения</w:t>
      </w:r>
      <w:r w:rsidRPr="00475113">
        <w:rPr>
          <w:spacing w:val="1"/>
        </w:rPr>
        <w:t xml:space="preserve"> </w:t>
      </w:r>
      <w:r w:rsidRPr="00475113">
        <w:t>с</w:t>
      </w:r>
      <w:r w:rsidRPr="00475113">
        <w:rPr>
          <w:spacing w:val="1"/>
        </w:rPr>
        <w:t xml:space="preserve"> </w:t>
      </w:r>
      <w:r w:rsidRPr="00475113">
        <w:t>учётом</w:t>
      </w:r>
      <w:r w:rsidRPr="00475113">
        <w:rPr>
          <w:spacing w:val="1"/>
        </w:rPr>
        <w:t xml:space="preserve"> </w:t>
      </w:r>
      <w:r w:rsidRPr="00475113">
        <w:t>имеющихся</w:t>
      </w:r>
      <w:r w:rsidRPr="00475113">
        <w:rPr>
          <w:spacing w:val="1"/>
        </w:rPr>
        <w:t xml:space="preserve"> </w:t>
      </w:r>
      <w:r w:rsidRPr="00475113">
        <w:t>ресурсов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собственных</w:t>
      </w:r>
      <w:r w:rsidRPr="00475113">
        <w:rPr>
          <w:spacing w:val="1"/>
        </w:rPr>
        <w:t xml:space="preserve"> </w:t>
      </w:r>
      <w:r w:rsidRPr="00475113">
        <w:t>возможностей,</w:t>
      </w:r>
      <w:r w:rsidRPr="00475113">
        <w:rPr>
          <w:spacing w:val="1"/>
        </w:rPr>
        <w:t xml:space="preserve"> </w:t>
      </w:r>
      <w:r w:rsidRPr="00475113">
        <w:t>аргументировать</w:t>
      </w:r>
      <w:r w:rsidRPr="00475113">
        <w:rPr>
          <w:spacing w:val="1"/>
        </w:rPr>
        <w:t xml:space="preserve"> </w:t>
      </w:r>
      <w:r w:rsidRPr="00475113">
        <w:t>и</w:t>
      </w:r>
      <w:r w:rsidRPr="00475113">
        <w:rPr>
          <w:spacing w:val="1"/>
        </w:rPr>
        <w:t xml:space="preserve"> </w:t>
      </w:r>
      <w:r w:rsidRPr="00475113">
        <w:t>корректировать</w:t>
      </w:r>
      <w:r w:rsidRPr="00475113">
        <w:rPr>
          <w:spacing w:val="-1"/>
        </w:rPr>
        <w:t xml:space="preserve"> </w:t>
      </w:r>
      <w:r w:rsidRPr="00475113">
        <w:t>варианты решений</w:t>
      </w:r>
      <w:r w:rsidRPr="00475113">
        <w:rPr>
          <w:spacing w:val="1"/>
        </w:rPr>
        <w:t xml:space="preserve"> </w:t>
      </w:r>
      <w:r w:rsidRPr="00475113">
        <w:t>с</w:t>
      </w:r>
      <w:r w:rsidRPr="00475113">
        <w:rPr>
          <w:spacing w:val="1"/>
        </w:rPr>
        <w:t xml:space="preserve"> </w:t>
      </w:r>
      <w:r w:rsidRPr="00475113">
        <w:t>учётом</w:t>
      </w:r>
      <w:r w:rsidRPr="00475113">
        <w:rPr>
          <w:spacing w:val="-1"/>
        </w:rPr>
        <w:t xml:space="preserve"> </w:t>
      </w:r>
      <w:r w:rsidRPr="00475113">
        <w:t>новой информации.</w:t>
      </w:r>
    </w:p>
    <w:p w:rsidR="00034277" w:rsidRPr="00475113" w:rsidRDefault="00C14089">
      <w:pPr>
        <w:pStyle w:val="1"/>
        <w:spacing w:before="124"/>
      </w:pPr>
      <w:r w:rsidRPr="00475113">
        <w:t>Самоконтроль: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60" w:line="292" w:lineRule="auto"/>
        <w:ind w:right="1766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владеть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способами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самопроверки,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самоконтроля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процесса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результата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решения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математической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задачи;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19" w:line="290" w:lineRule="auto"/>
        <w:ind w:right="371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предвидеть трудности, которые могут возникнуть при решении задачи, вносить коррективы в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деятельность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на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основе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новых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обстоятельств,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найденных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ошибок,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выявленных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трудностей;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line="292" w:lineRule="auto"/>
        <w:ind w:right="435" w:firstLine="0"/>
        <w:rPr>
          <w:sz w:val="24"/>
          <w:szCs w:val="24"/>
        </w:rPr>
      </w:pPr>
      <w:r w:rsidRPr="00475113">
        <w:rPr>
          <w:sz w:val="24"/>
          <w:szCs w:val="24"/>
        </w:rPr>
        <w:t>оценивать соответствие результата деятельности поставленной цели и условиям, объяснять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 xml:space="preserve">причины достижения или </w:t>
      </w:r>
      <w:proofErr w:type="spellStart"/>
      <w:r w:rsidRPr="00475113">
        <w:rPr>
          <w:sz w:val="24"/>
          <w:szCs w:val="24"/>
        </w:rPr>
        <w:t>недостижения</w:t>
      </w:r>
      <w:proofErr w:type="spellEnd"/>
      <w:r w:rsidRPr="00475113">
        <w:rPr>
          <w:sz w:val="24"/>
          <w:szCs w:val="24"/>
        </w:rPr>
        <w:t xml:space="preserve"> цели, находить ошибку, давать оценку приобретённому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опыту.</w:t>
      </w:r>
    </w:p>
    <w:p w:rsidR="00034277" w:rsidRPr="00475113" w:rsidRDefault="00034277">
      <w:pPr>
        <w:pStyle w:val="a5"/>
        <w:spacing w:before="10"/>
      </w:pPr>
    </w:p>
    <w:p w:rsidR="00034277" w:rsidRPr="00475113" w:rsidRDefault="00C14089">
      <w:pPr>
        <w:pStyle w:val="1"/>
        <w:spacing w:before="1"/>
        <w:ind w:left="224"/>
      </w:pPr>
      <w:r w:rsidRPr="00475113">
        <w:t>ПРЕДМЕТНЫЕ</w:t>
      </w:r>
      <w:r w:rsidRPr="00475113">
        <w:rPr>
          <w:spacing w:val="-12"/>
        </w:rPr>
        <w:t xml:space="preserve"> </w:t>
      </w:r>
      <w:r w:rsidRPr="00475113">
        <w:t>РЕЗУЛЬТАТЫ</w:t>
      </w:r>
    </w:p>
    <w:p w:rsidR="00034277" w:rsidRPr="00475113" w:rsidRDefault="00C14089">
      <w:pPr>
        <w:pStyle w:val="a5"/>
        <w:spacing w:before="151" w:line="292" w:lineRule="auto"/>
        <w:ind w:left="224" w:right="1441" w:firstLine="180"/>
        <w:jc w:val="both"/>
      </w:pPr>
      <w:r w:rsidRPr="00475113">
        <w:t>Освоение учебного курса «Геометрия» на уровне основного общего образования должно</w:t>
      </w:r>
      <w:r w:rsidRPr="00475113">
        <w:rPr>
          <w:spacing w:val="-57"/>
        </w:rPr>
        <w:t xml:space="preserve"> </w:t>
      </w:r>
      <w:r w:rsidRPr="00475113">
        <w:t>обеспечивать</w:t>
      </w:r>
      <w:r w:rsidRPr="00475113">
        <w:rPr>
          <w:spacing w:val="-3"/>
        </w:rPr>
        <w:t xml:space="preserve"> </w:t>
      </w:r>
      <w:r w:rsidRPr="00475113">
        <w:t>достижение</w:t>
      </w:r>
      <w:r w:rsidRPr="00475113">
        <w:rPr>
          <w:spacing w:val="-3"/>
        </w:rPr>
        <w:t xml:space="preserve"> </w:t>
      </w:r>
      <w:r w:rsidRPr="00475113">
        <w:t>следующих</w:t>
      </w:r>
      <w:r w:rsidRPr="00475113">
        <w:rPr>
          <w:spacing w:val="-2"/>
        </w:rPr>
        <w:t xml:space="preserve"> </w:t>
      </w:r>
      <w:r w:rsidRPr="00475113">
        <w:t>предметных</w:t>
      </w:r>
      <w:r w:rsidRPr="00475113">
        <w:rPr>
          <w:spacing w:val="-1"/>
        </w:rPr>
        <w:t xml:space="preserve"> </w:t>
      </w:r>
      <w:r w:rsidRPr="00475113">
        <w:t>образовательных</w:t>
      </w:r>
      <w:r w:rsidRPr="00475113">
        <w:rPr>
          <w:spacing w:val="-2"/>
        </w:rPr>
        <w:t xml:space="preserve"> </w:t>
      </w:r>
      <w:r w:rsidRPr="00475113">
        <w:t>результатов: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07" w:line="290" w:lineRule="auto"/>
        <w:ind w:right="380" w:firstLine="0"/>
        <w:rPr>
          <w:sz w:val="24"/>
          <w:szCs w:val="24"/>
        </w:rPr>
      </w:pPr>
      <w:r w:rsidRPr="00475113">
        <w:rPr>
          <w:sz w:val="24"/>
          <w:szCs w:val="24"/>
        </w:rPr>
        <w:t>Распознавать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изученные геометрические фигуры,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определять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взаимное расположение,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изображать геометрические фигуры; выполнять чертежи по условию задачи. Измерять линейные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2"/>
          <w:sz w:val="24"/>
          <w:szCs w:val="24"/>
        </w:rPr>
        <w:t xml:space="preserve"> </w:t>
      </w:r>
      <w:r w:rsidRPr="00475113">
        <w:rPr>
          <w:sz w:val="24"/>
          <w:szCs w:val="24"/>
        </w:rPr>
        <w:t>угловые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величины.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Решать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 на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вычисление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длин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отрезков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величин углов.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24" w:line="290" w:lineRule="auto"/>
        <w:ind w:right="544" w:firstLine="0"/>
        <w:rPr>
          <w:sz w:val="24"/>
          <w:szCs w:val="24"/>
        </w:rPr>
      </w:pPr>
      <w:r w:rsidRPr="00475113">
        <w:rPr>
          <w:sz w:val="24"/>
          <w:szCs w:val="24"/>
        </w:rPr>
        <w:t>Делать грубую оценку линейных и угловых величин предметов в реальной жизни, размеров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природных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объектов.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Различать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размеры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этих объектов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порядку</w:t>
      </w:r>
      <w:r w:rsidRPr="00475113">
        <w:rPr>
          <w:spacing w:val="-8"/>
          <w:sz w:val="24"/>
          <w:szCs w:val="24"/>
        </w:rPr>
        <w:t xml:space="preserve"> </w:t>
      </w:r>
      <w:r w:rsidRPr="00475113">
        <w:rPr>
          <w:sz w:val="24"/>
          <w:szCs w:val="24"/>
        </w:rPr>
        <w:t>величины.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6"/>
        </w:tabs>
        <w:ind w:left="1005" w:hanging="362"/>
        <w:rPr>
          <w:sz w:val="24"/>
          <w:szCs w:val="24"/>
        </w:rPr>
      </w:pPr>
      <w:r w:rsidRPr="00475113">
        <w:rPr>
          <w:sz w:val="24"/>
          <w:szCs w:val="24"/>
        </w:rPr>
        <w:t>Строить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чертежи</w:t>
      </w:r>
      <w:r w:rsidRPr="00475113">
        <w:rPr>
          <w:spacing w:val="-8"/>
          <w:sz w:val="24"/>
          <w:szCs w:val="24"/>
        </w:rPr>
        <w:t xml:space="preserve"> </w:t>
      </w:r>
      <w:r w:rsidRPr="00475113">
        <w:rPr>
          <w:sz w:val="24"/>
          <w:szCs w:val="24"/>
        </w:rPr>
        <w:t>к</w:t>
      </w:r>
      <w:r w:rsidRPr="00475113">
        <w:rPr>
          <w:spacing w:val="-10"/>
          <w:sz w:val="24"/>
          <w:szCs w:val="24"/>
        </w:rPr>
        <w:t xml:space="preserve"> </w:t>
      </w:r>
      <w:r w:rsidRPr="00475113">
        <w:rPr>
          <w:sz w:val="24"/>
          <w:szCs w:val="24"/>
        </w:rPr>
        <w:t>геометрическим</w:t>
      </w:r>
      <w:r w:rsidRPr="00475113">
        <w:rPr>
          <w:spacing w:val="-8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задачам.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80" w:line="290" w:lineRule="auto"/>
        <w:ind w:right="1081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Пользоваться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признаками</w:t>
      </w:r>
      <w:r w:rsidRPr="00475113">
        <w:rPr>
          <w:spacing w:val="-8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равенства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треугольников,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использовать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признаки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свойства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равнобедренных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треугольников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 решении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6"/>
        </w:tabs>
        <w:ind w:left="1005" w:hanging="362"/>
        <w:rPr>
          <w:sz w:val="24"/>
          <w:szCs w:val="24"/>
        </w:rPr>
      </w:pPr>
      <w:r w:rsidRPr="00475113">
        <w:rPr>
          <w:sz w:val="24"/>
          <w:szCs w:val="24"/>
        </w:rPr>
        <w:t>Проводить</w:t>
      </w:r>
      <w:r w:rsidRPr="00475113">
        <w:rPr>
          <w:spacing w:val="-9"/>
          <w:sz w:val="24"/>
          <w:szCs w:val="24"/>
        </w:rPr>
        <w:t xml:space="preserve"> </w:t>
      </w:r>
      <w:r w:rsidRPr="00475113">
        <w:rPr>
          <w:sz w:val="24"/>
          <w:szCs w:val="24"/>
        </w:rPr>
        <w:t>логические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рассуждения</w:t>
      </w:r>
      <w:r w:rsidRPr="00475113">
        <w:rPr>
          <w:spacing w:val="-9"/>
          <w:sz w:val="24"/>
          <w:szCs w:val="24"/>
        </w:rPr>
        <w:t xml:space="preserve"> </w:t>
      </w:r>
      <w:r w:rsidRPr="00475113">
        <w:rPr>
          <w:sz w:val="24"/>
          <w:szCs w:val="24"/>
        </w:rPr>
        <w:t>с</w:t>
      </w:r>
      <w:r w:rsidRPr="00475113">
        <w:rPr>
          <w:spacing w:val="-9"/>
          <w:sz w:val="24"/>
          <w:szCs w:val="24"/>
        </w:rPr>
        <w:t xml:space="preserve"> </w:t>
      </w:r>
      <w:r w:rsidRPr="00475113">
        <w:rPr>
          <w:sz w:val="24"/>
          <w:szCs w:val="24"/>
        </w:rPr>
        <w:t>использованием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геометрических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теорем.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80" w:line="292" w:lineRule="auto"/>
        <w:ind w:right="842" w:firstLine="0"/>
        <w:rPr>
          <w:sz w:val="24"/>
          <w:szCs w:val="24"/>
        </w:rPr>
      </w:pPr>
      <w:r w:rsidRPr="00475113">
        <w:rPr>
          <w:sz w:val="24"/>
          <w:szCs w:val="24"/>
        </w:rPr>
        <w:t>Пользоваться признаками равенства прямоугольных треугольников, свойством медианы,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проведённой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к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гипотенузе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прямоугольного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треугольника,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-9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решении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геометрических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18" w:line="290" w:lineRule="auto"/>
        <w:ind w:right="435" w:firstLine="0"/>
        <w:rPr>
          <w:sz w:val="24"/>
          <w:szCs w:val="24"/>
        </w:rPr>
      </w:pPr>
      <w:r w:rsidRPr="00475113">
        <w:rPr>
          <w:sz w:val="24"/>
          <w:szCs w:val="24"/>
        </w:rPr>
        <w:t>Определять параллельность прямых с помощью углов, которые образует с ними секущая.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Определять параллельность прямых с помощью равенства расстояний от точек одной прямой до</w:t>
      </w:r>
      <w:r w:rsidRPr="00475113">
        <w:rPr>
          <w:spacing w:val="-58"/>
          <w:sz w:val="24"/>
          <w:szCs w:val="24"/>
        </w:rPr>
        <w:t xml:space="preserve"> </w:t>
      </w:r>
      <w:r w:rsidRPr="00475113">
        <w:rPr>
          <w:sz w:val="24"/>
          <w:szCs w:val="24"/>
        </w:rPr>
        <w:t>точек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другой прямой.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6"/>
        </w:tabs>
        <w:spacing w:before="124"/>
        <w:ind w:left="1005" w:hanging="362"/>
        <w:rPr>
          <w:sz w:val="24"/>
          <w:szCs w:val="24"/>
        </w:rPr>
      </w:pPr>
      <w:r w:rsidRPr="00475113">
        <w:rPr>
          <w:sz w:val="24"/>
          <w:szCs w:val="24"/>
        </w:rPr>
        <w:t>Решать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на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клетчатой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бумаге.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78" w:line="292" w:lineRule="auto"/>
        <w:ind w:right="547" w:firstLine="0"/>
        <w:rPr>
          <w:sz w:val="24"/>
          <w:szCs w:val="24"/>
        </w:rPr>
      </w:pPr>
      <w:r w:rsidRPr="00475113">
        <w:rPr>
          <w:sz w:val="24"/>
          <w:szCs w:val="24"/>
        </w:rPr>
        <w:t>Проводить вычисления и находить числовые и буквенные значения углов в геометрических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задачах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использованием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суммы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углов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треугольников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многоугольников,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свойств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углов,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образованных при пересечении двух параллельных прямых секущей. Решать практические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задачи на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нахождение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углов.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18" w:line="290" w:lineRule="auto"/>
        <w:ind w:right="1104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Владеть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понятием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геометрического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места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точек.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Уметь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определять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биссектрису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угла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серединный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перпендикуляр</w:t>
      </w:r>
      <w:r w:rsidRPr="00475113">
        <w:rPr>
          <w:spacing w:val="3"/>
          <w:sz w:val="24"/>
          <w:szCs w:val="24"/>
        </w:rPr>
        <w:t xml:space="preserve"> </w:t>
      </w:r>
      <w:r w:rsidRPr="00475113">
        <w:rPr>
          <w:sz w:val="24"/>
          <w:szCs w:val="24"/>
        </w:rPr>
        <w:t>к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отрезку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как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геометрические места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точек.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21" w:line="290" w:lineRule="auto"/>
        <w:ind w:right="1618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Формулировать определения окружности и круга, хорды и диаметра окружности,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пользоваться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их</w:t>
      </w:r>
      <w:r w:rsidRPr="00475113">
        <w:rPr>
          <w:spacing w:val="2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свойствами.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Уметь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применять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эти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свойства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при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решении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задач.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line="290" w:lineRule="auto"/>
        <w:ind w:right="339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Владеть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понятием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описанной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около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треугольника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окружности,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уметь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находить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её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центр.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Пользоваться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фактами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о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том,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что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биссектрисы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углов</w:t>
      </w:r>
      <w:r w:rsidRPr="00475113">
        <w:rPr>
          <w:spacing w:val="-8"/>
          <w:sz w:val="24"/>
          <w:szCs w:val="24"/>
        </w:rPr>
        <w:t xml:space="preserve"> </w:t>
      </w:r>
      <w:r w:rsidRPr="00475113">
        <w:rPr>
          <w:sz w:val="24"/>
          <w:szCs w:val="24"/>
        </w:rPr>
        <w:t>треугольника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пересекаются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в</w:t>
      </w:r>
      <w:r w:rsidRPr="00475113">
        <w:rPr>
          <w:spacing w:val="-8"/>
          <w:sz w:val="24"/>
          <w:szCs w:val="24"/>
        </w:rPr>
        <w:t xml:space="preserve"> </w:t>
      </w:r>
      <w:r w:rsidRPr="00475113">
        <w:rPr>
          <w:sz w:val="24"/>
          <w:szCs w:val="24"/>
        </w:rPr>
        <w:t>одной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точке,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</w:p>
    <w:p w:rsidR="00034277" w:rsidRPr="00475113" w:rsidRDefault="00034277">
      <w:pPr>
        <w:spacing w:line="290" w:lineRule="auto"/>
        <w:rPr>
          <w:sz w:val="24"/>
          <w:szCs w:val="24"/>
        </w:rPr>
        <w:sectPr w:rsidR="00034277" w:rsidRPr="00475113">
          <w:pgSz w:w="11900" w:h="16850"/>
          <w:pgMar w:top="520" w:right="440" w:bottom="280" w:left="440" w:header="720" w:footer="720" w:gutter="0"/>
          <w:cols w:space="720"/>
        </w:sectPr>
      </w:pPr>
    </w:p>
    <w:p w:rsidR="00034277" w:rsidRPr="00475113" w:rsidRDefault="00C14089">
      <w:pPr>
        <w:pStyle w:val="a5"/>
        <w:spacing w:before="64"/>
        <w:ind w:left="644"/>
      </w:pPr>
      <w:r w:rsidRPr="00475113">
        <w:lastRenderedPageBreak/>
        <w:t>о</w:t>
      </w:r>
      <w:r w:rsidRPr="00475113">
        <w:rPr>
          <w:spacing w:val="-5"/>
        </w:rPr>
        <w:t xml:space="preserve"> </w:t>
      </w:r>
      <w:r w:rsidRPr="00475113">
        <w:t>том,</w:t>
      </w:r>
      <w:r w:rsidRPr="00475113">
        <w:rPr>
          <w:spacing w:val="-5"/>
        </w:rPr>
        <w:t xml:space="preserve"> </w:t>
      </w:r>
      <w:r w:rsidRPr="00475113">
        <w:t>что</w:t>
      </w:r>
      <w:r w:rsidRPr="00475113">
        <w:rPr>
          <w:spacing w:val="-6"/>
        </w:rPr>
        <w:t xml:space="preserve"> </w:t>
      </w:r>
      <w:r w:rsidRPr="00475113">
        <w:t>серединные</w:t>
      </w:r>
      <w:r w:rsidRPr="00475113">
        <w:rPr>
          <w:spacing w:val="-7"/>
        </w:rPr>
        <w:t xml:space="preserve"> </w:t>
      </w:r>
      <w:r w:rsidRPr="00475113">
        <w:t>перпендикуляры</w:t>
      </w:r>
      <w:r w:rsidRPr="00475113">
        <w:rPr>
          <w:spacing w:val="-5"/>
        </w:rPr>
        <w:t xml:space="preserve"> </w:t>
      </w:r>
      <w:r w:rsidRPr="00475113">
        <w:t>к</w:t>
      </w:r>
      <w:r w:rsidRPr="00475113">
        <w:rPr>
          <w:spacing w:val="-4"/>
        </w:rPr>
        <w:t xml:space="preserve"> </w:t>
      </w:r>
      <w:r w:rsidRPr="00475113">
        <w:t>сторонам</w:t>
      </w:r>
      <w:r w:rsidRPr="00475113">
        <w:rPr>
          <w:spacing w:val="-6"/>
        </w:rPr>
        <w:t xml:space="preserve"> </w:t>
      </w:r>
      <w:r w:rsidRPr="00475113">
        <w:t>треугольника</w:t>
      </w:r>
      <w:r w:rsidRPr="00475113">
        <w:rPr>
          <w:spacing w:val="-4"/>
        </w:rPr>
        <w:t xml:space="preserve"> </w:t>
      </w:r>
      <w:r w:rsidRPr="00475113">
        <w:t>пересекаются</w:t>
      </w:r>
      <w:r w:rsidRPr="00475113">
        <w:rPr>
          <w:spacing w:val="-9"/>
        </w:rPr>
        <w:t xml:space="preserve"> </w:t>
      </w:r>
      <w:r w:rsidRPr="00475113">
        <w:t>в</w:t>
      </w:r>
      <w:r w:rsidRPr="00475113">
        <w:rPr>
          <w:spacing w:val="-9"/>
        </w:rPr>
        <w:t xml:space="preserve"> </w:t>
      </w:r>
      <w:r w:rsidRPr="00475113">
        <w:t>одной</w:t>
      </w:r>
      <w:r w:rsidRPr="00475113">
        <w:rPr>
          <w:spacing w:val="-3"/>
        </w:rPr>
        <w:t xml:space="preserve"> </w:t>
      </w:r>
      <w:r w:rsidRPr="00475113">
        <w:t>точке.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80" w:line="292" w:lineRule="auto"/>
        <w:ind w:right="497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Владеть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понятием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касательной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к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окружности,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пользоваться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теоремой о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перпендикулярности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касательной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2"/>
          <w:sz w:val="24"/>
          <w:szCs w:val="24"/>
        </w:rPr>
        <w:t xml:space="preserve"> </w:t>
      </w:r>
      <w:r w:rsidRPr="00475113">
        <w:rPr>
          <w:sz w:val="24"/>
          <w:szCs w:val="24"/>
        </w:rPr>
        <w:t>радиуса,</w:t>
      </w:r>
      <w:r w:rsidRPr="00475113">
        <w:rPr>
          <w:spacing w:val="2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 ведённого к</w:t>
      </w:r>
      <w:r w:rsidRPr="00475113">
        <w:rPr>
          <w:spacing w:val="-1"/>
          <w:sz w:val="24"/>
          <w:szCs w:val="24"/>
        </w:rPr>
        <w:t xml:space="preserve"> </w:t>
      </w:r>
      <w:r w:rsidRPr="00475113">
        <w:rPr>
          <w:sz w:val="24"/>
          <w:szCs w:val="24"/>
        </w:rPr>
        <w:t>точке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касания.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8"/>
        </w:tabs>
        <w:spacing w:before="119" w:line="290" w:lineRule="auto"/>
        <w:ind w:right="782" w:firstLine="0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Пользоваться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простейшими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геометрическими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неравенства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ми,</w:t>
      </w:r>
      <w:r w:rsidRPr="00475113">
        <w:rPr>
          <w:spacing w:val="-6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понимать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их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практический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смысл.</w:t>
      </w:r>
    </w:p>
    <w:p w:rsidR="00034277" w:rsidRPr="00475113" w:rsidRDefault="00C14089">
      <w:pPr>
        <w:pStyle w:val="a7"/>
        <w:numPr>
          <w:ilvl w:val="0"/>
          <w:numId w:val="7"/>
        </w:numPr>
        <w:tabs>
          <w:tab w:val="left" w:pos="1006"/>
        </w:tabs>
        <w:ind w:left="1005" w:hanging="362"/>
        <w:jc w:val="left"/>
        <w:rPr>
          <w:sz w:val="24"/>
          <w:szCs w:val="24"/>
        </w:rPr>
      </w:pPr>
      <w:r w:rsidRPr="00475113">
        <w:rPr>
          <w:sz w:val="24"/>
          <w:szCs w:val="24"/>
        </w:rPr>
        <w:t>Проводить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основные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геометрические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построения</w:t>
      </w:r>
      <w:r w:rsidRPr="00475113">
        <w:rPr>
          <w:spacing w:val="-3"/>
          <w:sz w:val="24"/>
          <w:szCs w:val="24"/>
        </w:rPr>
        <w:t xml:space="preserve"> </w:t>
      </w:r>
      <w:r w:rsidRPr="00475113">
        <w:rPr>
          <w:sz w:val="24"/>
          <w:szCs w:val="24"/>
        </w:rPr>
        <w:t>с</w:t>
      </w:r>
      <w:r w:rsidRPr="00475113">
        <w:rPr>
          <w:spacing w:val="-7"/>
          <w:sz w:val="24"/>
          <w:szCs w:val="24"/>
        </w:rPr>
        <w:t xml:space="preserve"> </w:t>
      </w:r>
      <w:r w:rsidRPr="00475113">
        <w:rPr>
          <w:sz w:val="24"/>
          <w:szCs w:val="24"/>
        </w:rPr>
        <w:t>помощью</w:t>
      </w:r>
      <w:r w:rsidRPr="00475113">
        <w:rPr>
          <w:spacing w:val="-5"/>
          <w:sz w:val="24"/>
          <w:szCs w:val="24"/>
        </w:rPr>
        <w:t xml:space="preserve"> </w:t>
      </w:r>
      <w:r w:rsidRPr="00475113">
        <w:rPr>
          <w:sz w:val="24"/>
          <w:szCs w:val="24"/>
        </w:rPr>
        <w:t>циркуля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и</w:t>
      </w:r>
      <w:r w:rsidRPr="00475113">
        <w:rPr>
          <w:spacing w:val="-4"/>
          <w:sz w:val="24"/>
          <w:szCs w:val="24"/>
        </w:rPr>
        <w:t xml:space="preserve"> </w:t>
      </w:r>
      <w:r w:rsidRPr="00475113">
        <w:rPr>
          <w:sz w:val="24"/>
          <w:szCs w:val="24"/>
        </w:rPr>
        <w:t>линейки.</w:t>
      </w:r>
    </w:p>
    <w:p w:rsidR="00034277" w:rsidRPr="00475113" w:rsidRDefault="00034277">
      <w:pPr>
        <w:rPr>
          <w:sz w:val="24"/>
          <w:szCs w:val="24"/>
        </w:rPr>
      </w:pPr>
    </w:p>
    <w:p w:rsidR="003322F2" w:rsidRPr="00475113" w:rsidRDefault="003322F2">
      <w:pPr>
        <w:rPr>
          <w:sz w:val="24"/>
          <w:szCs w:val="24"/>
        </w:rPr>
      </w:pPr>
    </w:p>
    <w:p w:rsidR="00E34A61" w:rsidRPr="00475113" w:rsidRDefault="00E34A61" w:rsidP="00E34A61">
      <w:pPr>
        <w:ind w:left="120"/>
        <w:rPr>
          <w:sz w:val="24"/>
          <w:szCs w:val="24"/>
        </w:rPr>
      </w:pPr>
      <w:r w:rsidRPr="00475113">
        <w:rPr>
          <w:b/>
          <w:color w:val="000000"/>
          <w:sz w:val="24"/>
          <w:szCs w:val="24"/>
        </w:rPr>
        <w:t xml:space="preserve">ТЕМАТИЧЕСКОЕ ПЛАНИРОВАНИЕ </w:t>
      </w:r>
    </w:p>
    <w:p w:rsidR="00E34A61" w:rsidRPr="00475113" w:rsidRDefault="00E34A61" w:rsidP="00E34A61">
      <w:pPr>
        <w:ind w:left="120"/>
        <w:rPr>
          <w:sz w:val="24"/>
          <w:szCs w:val="24"/>
        </w:rPr>
      </w:pPr>
      <w:r w:rsidRPr="00475113">
        <w:rPr>
          <w:b/>
          <w:color w:val="000000"/>
          <w:sz w:val="24"/>
          <w:szCs w:val="24"/>
        </w:rPr>
        <w:t xml:space="preserve"> 7 КЛАСС </w:t>
      </w:r>
    </w:p>
    <w:tbl>
      <w:tblPr>
        <w:tblW w:w="15147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68"/>
        <w:gridCol w:w="4870"/>
        <w:gridCol w:w="1717"/>
        <w:gridCol w:w="1978"/>
        <w:gridCol w:w="2052"/>
        <w:gridCol w:w="3262"/>
      </w:tblGrid>
      <w:tr w:rsidR="00E34A61" w:rsidRPr="00475113" w:rsidTr="00364CD7">
        <w:trPr>
          <w:trHeight w:val="150"/>
          <w:tblCellSpacing w:w="20" w:type="nil"/>
        </w:trPr>
        <w:tc>
          <w:tcPr>
            <w:tcW w:w="126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48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  <w:r w:rsidRPr="00475113">
              <w:rPr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32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</w:p>
        </w:tc>
      </w:tr>
      <w:tr w:rsidR="00E34A61" w:rsidRPr="00475113" w:rsidTr="00364CD7">
        <w:trPr>
          <w:trHeight w:val="150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</w:p>
        </w:tc>
        <w:tc>
          <w:tcPr>
            <w:tcW w:w="171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b/>
                <w:color w:val="000000"/>
                <w:sz w:val="24"/>
                <w:szCs w:val="24"/>
              </w:rPr>
              <w:t xml:space="preserve">Всего </w:t>
            </w:r>
          </w:p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1978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205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</w:p>
        </w:tc>
      </w:tr>
      <w:tr w:rsidR="00E34A61" w:rsidRPr="00475113" w:rsidTr="00364CD7">
        <w:trPr>
          <w:trHeight w:val="150"/>
          <w:tblCellSpacing w:w="20" w:type="nil"/>
        </w:trPr>
        <w:tc>
          <w:tcPr>
            <w:tcW w:w="126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870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Простейшие геометрические фигуры и их свойства. Измерение геометрических величин</w:t>
            </w:r>
          </w:p>
        </w:tc>
        <w:tc>
          <w:tcPr>
            <w:tcW w:w="171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1978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475113" w:rsidP="003A226B">
            <w:pPr>
              <w:ind w:left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05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326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Библиотека ЦОК </w:t>
            </w:r>
            <w:hyperlink r:id="rId9">
              <w:r w:rsidRPr="00475113">
                <w:rPr>
                  <w:color w:val="0000FF"/>
                  <w:sz w:val="24"/>
                  <w:szCs w:val="24"/>
                  <w:u w:val="single"/>
                </w:rPr>
                <w:t>https://m.edsoo.ru/7f415e2e</w:t>
              </w:r>
            </w:hyperlink>
          </w:p>
        </w:tc>
      </w:tr>
      <w:tr w:rsidR="00E34A61" w:rsidRPr="00475113" w:rsidTr="00364CD7">
        <w:trPr>
          <w:trHeight w:val="150"/>
          <w:tblCellSpacing w:w="20" w:type="nil"/>
        </w:trPr>
        <w:tc>
          <w:tcPr>
            <w:tcW w:w="126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870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Треугольники</w:t>
            </w:r>
          </w:p>
        </w:tc>
        <w:tc>
          <w:tcPr>
            <w:tcW w:w="171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22 </w:t>
            </w:r>
          </w:p>
        </w:tc>
        <w:tc>
          <w:tcPr>
            <w:tcW w:w="1978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05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326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Библиотека ЦОК </w:t>
            </w:r>
            <w:hyperlink r:id="rId10">
              <w:r w:rsidRPr="00475113">
                <w:rPr>
                  <w:color w:val="0000FF"/>
                  <w:sz w:val="24"/>
                  <w:szCs w:val="24"/>
                  <w:u w:val="single"/>
                </w:rPr>
                <w:t>https://m.edsoo.ru/7f415e2e</w:t>
              </w:r>
            </w:hyperlink>
          </w:p>
        </w:tc>
      </w:tr>
      <w:tr w:rsidR="00E34A61" w:rsidRPr="00475113" w:rsidTr="00364CD7">
        <w:trPr>
          <w:trHeight w:val="150"/>
          <w:tblCellSpacing w:w="20" w:type="nil"/>
        </w:trPr>
        <w:tc>
          <w:tcPr>
            <w:tcW w:w="126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870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Параллельные прямые, сумма углов треугольника</w:t>
            </w:r>
          </w:p>
        </w:tc>
        <w:tc>
          <w:tcPr>
            <w:tcW w:w="171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1978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05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326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Библиотека ЦОК </w:t>
            </w:r>
            <w:hyperlink r:id="rId11">
              <w:r w:rsidRPr="00475113">
                <w:rPr>
                  <w:color w:val="0000FF"/>
                  <w:sz w:val="24"/>
                  <w:szCs w:val="24"/>
                  <w:u w:val="single"/>
                </w:rPr>
                <w:t>https://m.edsoo.ru/7f415e2e</w:t>
              </w:r>
            </w:hyperlink>
          </w:p>
        </w:tc>
      </w:tr>
      <w:tr w:rsidR="00E34A61" w:rsidRPr="00475113" w:rsidTr="00364CD7">
        <w:trPr>
          <w:trHeight w:val="150"/>
          <w:tblCellSpacing w:w="20" w:type="nil"/>
        </w:trPr>
        <w:tc>
          <w:tcPr>
            <w:tcW w:w="126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870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Окружность и круг. Геометрические построения</w:t>
            </w:r>
          </w:p>
        </w:tc>
        <w:tc>
          <w:tcPr>
            <w:tcW w:w="171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1978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05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326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Библиотека ЦОК </w:t>
            </w:r>
            <w:hyperlink r:id="rId12">
              <w:r w:rsidRPr="00475113">
                <w:rPr>
                  <w:color w:val="0000FF"/>
                  <w:sz w:val="24"/>
                  <w:szCs w:val="24"/>
                  <w:u w:val="single"/>
                </w:rPr>
                <w:t>https://m.edsoo.ru/7f415e2e</w:t>
              </w:r>
            </w:hyperlink>
          </w:p>
        </w:tc>
      </w:tr>
      <w:tr w:rsidR="00E34A61" w:rsidRPr="00475113" w:rsidTr="00364CD7">
        <w:trPr>
          <w:trHeight w:val="150"/>
          <w:tblCellSpacing w:w="20" w:type="nil"/>
        </w:trPr>
        <w:tc>
          <w:tcPr>
            <w:tcW w:w="126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4870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Повторение, обобщение знаний</w:t>
            </w:r>
          </w:p>
        </w:tc>
        <w:tc>
          <w:tcPr>
            <w:tcW w:w="171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978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05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</w:p>
        </w:tc>
        <w:tc>
          <w:tcPr>
            <w:tcW w:w="326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Библиотека ЦОК </w:t>
            </w:r>
            <w:hyperlink r:id="rId13">
              <w:r w:rsidRPr="00475113">
                <w:rPr>
                  <w:color w:val="0000FF"/>
                  <w:sz w:val="24"/>
                  <w:szCs w:val="24"/>
                  <w:u w:val="single"/>
                </w:rPr>
                <w:t>https://m.edsoo.ru/7f415e2e</w:t>
              </w:r>
            </w:hyperlink>
          </w:p>
        </w:tc>
      </w:tr>
      <w:tr w:rsidR="00E34A61" w:rsidRPr="00475113" w:rsidTr="00364CD7">
        <w:trPr>
          <w:trHeight w:val="150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717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68 </w:t>
            </w:r>
          </w:p>
        </w:tc>
        <w:tc>
          <w:tcPr>
            <w:tcW w:w="1978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475113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</w:t>
            </w:r>
            <w:r w:rsidR="00475113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05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ind w:left="135"/>
              <w:jc w:val="center"/>
              <w:rPr>
                <w:sz w:val="24"/>
                <w:szCs w:val="24"/>
              </w:rPr>
            </w:pPr>
            <w:r w:rsidRPr="00475113">
              <w:rPr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3262" w:type="dxa"/>
            <w:tcMar>
              <w:top w:w="50" w:type="dxa"/>
              <w:left w:w="100" w:type="dxa"/>
            </w:tcMar>
            <w:vAlign w:val="center"/>
          </w:tcPr>
          <w:p w:rsidR="00E34A61" w:rsidRPr="00475113" w:rsidRDefault="00E34A61" w:rsidP="003A226B">
            <w:pPr>
              <w:rPr>
                <w:sz w:val="24"/>
                <w:szCs w:val="24"/>
              </w:rPr>
            </w:pPr>
          </w:p>
        </w:tc>
      </w:tr>
    </w:tbl>
    <w:p w:rsidR="003322F2" w:rsidRPr="00475113" w:rsidRDefault="003322F2">
      <w:pPr>
        <w:rPr>
          <w:sz w:val="24"/>
          <w:szCs w:val="24"/>
        </w:rPr>
      </w:pPr>
    </w:p>
    <w:p w:rsidR="007F4B53" w:rsidRPr="00475113" w:rsidRDefault="007F4B53" w:rsidP="007F4B53">
      <w:pPr>
        <w:pStyle w:val="1"/>
        <w:spacing w:before="79" w:after="19" w:line="348" w:lineRule="auto"/>
        <w:ind w:left="110" w:right="10119"/>
      </w:pPr>
    </w:p>
    <w:p w:rsidR="007F4B53" w:rsidRPr="00475113" w:rsidRDefault="007F4B53" w:rsidP="007F4B53">
      <w:pPr>
        <w:pStyle w:val="1"/>
        <w:spacing w:before="79" w:after="19" w:line="348" w:lineRule="auto"/>
        <w:ind w:left="110" w:right="10119"/>
      </w:pPr>
    </w:p>
    <w:p w:rsidR="007F4B53" w:rsidRPr="00475113" w:rsidRDefault="007F4B53" w:rsidP="007F4B53">
      <w:pPr>
        <w:pStyle w:val="1"/>
        <w:spacing w:before="79" w:after="19" w:line="348" w:lineRule="auto"/>
        <w:ind w:left="110" w:right="10119"/>
      </w:pPr>
    </w:p>
    <w:p w:rsidR="007F4B53" w:rsidRPr="00475113" w:rsidRDefault="007F4B53" w:rsidP="007F4B53">
      <w:pPr>
        <w:pStyle w:val="1"/>
        <w:spacing w:before="79" w:after="19" w:line="348" w:lineRule="auto"/>
        <w:ind w:left="110" w:right="10119"/>
      </w:pPr>
      <w:r w:rsidRPr="00475113">
        <w:lastRenderedPageBreak/>
        <w:t xml:space="preserve">                                                                     Тематическое планирование  7 класс</w:t>
      </w: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85"/>
        <w:gridCol w:w="1618"/>
        <w:gridCol w:w="3825"/>
        <w:gridCol w:w="6328"/>
      </w:tblGrid>
      <w:tr w:rsidR="007F4B53" w:rsidRPr="00475113" w:rsidTr="00364CD7">
        <w:trPr>
          <w:trHeight w:val="929"/>
        </w:trPr>
        <w:tc>
          <w:tcPr>
            <w:tcW w:w="3385" w:type="dxa"/>
          </w:tcPr>
          <w:p w:rsidR="007F4B53" w:rsidRPr="00475113" w:rsidRDefault="007F4B53" w:rsidP="0086426B">
            <w:pPr>
              <w:pStyle w:val="TableParagraph"/>
              <w:spacing w:before="75" w:line="259" w:lineRule="auto"/>
              <w:ind w:left="866" w:right="244" w:hanging="591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Наименование</w:t>
            </w:r>
            <w:r w:rsidRPr="00475113">
              <w:rPr>
                <w:spacing w:val="-1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раздела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(темы)</w:t>
            </w:r>
            <w:r w:rsidRPr="00475113">
              <w:rPr>
                <w:spacing w:val="-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курса</w:t>
            </w:r>
          </w:p>
        </w:tc>
        <w:tc>
          <w:tcPr>
            <w:tcW w:w="1618" w:type="dxa"/>
          </w:tcPr>
          <w:p w:rsidR="007F4B53" w:rsidRPr="00475113" w:rsidRDefault="007F4B53" w:rsidP="0086426B">
            <w:pPr>
              <w:pStyle w:val="TableParagraph"/>
              <w:spacing w:before="75" w:line="259" w:lineRule="auto"/>
              <w:ind w:left="376" w:right="-28" w:hanging="360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Количество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часов</w:t>
            </w:r>
          </w:p>
        </w:tc>
        <w:tc>
          <w:tcPr>
            <w:tcW w:w="3825" w:type="dxa"/>
          </w:tcPr>
          <w:p w:rsidR="007F4B53" w:rsidRPr="00475113" w:rsidRDefault="007F4B53" w:rsidP="0086426B">
            <w:pPr>
              <w:pStyle w:val="TableParagraph"/>
              <w:spacing w:before="75" w:line="259" w:lineRule="auto"/>
              <w:ind w:left="787" w:right="755" w:firstLine="129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Основное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pacing w:val="-1"/>
                <w:sz w:val="24"/>
                <w:szCs w:val="24"/>
              </w:rPr>
              <w:t>содержание</w:t>
            </w:r>
          </w:p>
        </w:tc>
        <w:tc>
          <w:tcPr>
            <w:tcW w:w="6328" w:type="dxa"/>
          </w:tcPr>
          <w:p w:rsidR="007F4B53" w:rsidRPr="00475113" w:rsidRDefault="007F4B53" w:rsidP="0086426B">
            <w:pPr>
              <w:pStyle w:val="TableParagraph"/>
              <w:spacing w:before="75"/>
              <w:ind w:left="1010" w:right="1014"/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Основные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виды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деятельности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обучающихся</w:t>
            </w:r>
          </w:p>
        </w:tc>
      </w:tr>
      <w:tr w:rsidR="007F4B53" w:rsidRPr="00475113" w:rsidTr="00364CD7">
        <w:trPr>
          <w:trHeight w:val="6667"/>
        </w:trPr>
        <w:tc>
          <w:tcPr>
            <w:tcW w:w="3385" w:type="dxa"/>
          </w:tcPr>
          <w:p w:rsidR="007F4B53" w:rsidRPr="00475113" w:rsidRDefault="007F4B53" w:rsidP="0086426B">
            <w:pPr>
              <w:pStyle w:val="TableParagraph"/>
              <w:spacing w:before="82" w:line="264" w:lineRule="auto"/>
              <w:ind w:left="9" w:right="135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Простейшие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геометрические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фигуры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их свойства. Измерение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геометрических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величин</w:t>
            </w:r>
          </w:p>
        </w:tc>
        <w:tc>
          <w:tcPr>
            <w:tcW w:w="1618" w:type="dxa"/>
          </w:tcPr>
          <w:p w:rsidR="007F4B53" w:rsidRPr="00475113" w:rsidRDefault="007F4B53" w:rsidP="0086426B">
            <w:pPr>
              <w:pStyle w:val="TableParagraph"/>
              <w:spacing w:before="82"/>
              <w:ind w:left="476" w:right="455"/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14</w:t>
            </w:r>
          </w:p>
        </w:tc>
        <w:tc>
          <w:tcPr>
            <w:tcW w:w="3825" w:type="dxa"/>
          </w:tcPr>
          <w:p w:rsidR="007F4B53" w:rsidRPr="00475113" w:rsidRDefault="007F4B53" w:rsidP="0086426B">
            <w:pPr>
              <w:pStyle w:val="TableParagraph"/>
              <w:spacing w:before="82" w:line="264" w:lineRule="auto"/>
              <w:ind w:right="892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Простейшие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pacing w:val="-1"/>
                <w:sz w:val="24"/>
                <w:szCs w:val="24"/>
              </w:rPr>
              <w:t>геометрические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объекты.</w:t>
            </w:r>
          </w:p>
          <w:p w:rsidR="007F4B53" w:rsidRPr="00475113" w:rsidRDefault="007F4B53" w:rsidP="0086426B">
            <w:pPr>
              <w:pStyle w:val="TableParagraph"/>
              <w:spacing w:line="268" w:lineRule="auto"/>
              <w:ind w:right="823"/>
              <w:rPr>
                <w:sz w:val="24"/>
                <w:szCs w:val="24"/>
              </w:rPr>
            </w:pPr>
            <w:r w:rsidRPr="00475113">
              <w:rPr>
                <w:spacing w:val="-1"/>
                <w:sz w:val="24"/>
                <w:szCs w:val="24"/>
              </w:rPr>
              <w:t>Многоугольник,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ломаная.</w:t>
            </w:r>
          </w:p>
          <w:p w:rsidR="007F4B53" w:rsidRPr="00475113" w:rsidRDefault="007F4B53" w:rsidP="0086426B">
            <w:pPr>
              <w:pStyle w:val="TableParagraph"/>
              <w:spacing w:line="264" w:lineRule="auto"/>
              <w:ind w:right="403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Смежные 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вертикальные</w:t>
            </w:r>
            <w:r w:rsidRPr="00475113">
              <w:rPr>
                <w:spacing w:val="-1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углы.</w:t>
            </w:r>
          </w:p>
          <w:p w:rsidR="007F4B53" w:rsidRPr="00475113" w:rsidRDefault="007F4B53" w:rsidP="0086426B">
            <w:pPr>
              <w:pStyle w:val="TableParagraph"/>
              <w:spacing w:line="319" w:lineRule="exact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Работа</w:t>
            </w:r>
          </w:p>
          <w:p w:rsidR="007F4B53" w:rsidRPr="00475113" w:rsidRDefault="007F4B53" w:rsidP="0086426B">
            <w:pPr>
              <w:pStyle w:val="TableParagraph"/>
              <w:spacing w:before="21" w:line="264" w:lineRule="auto"/>
              <w:ind w:right="949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с</w:t>
            </w:r>
            <w:r w:rsidRPr="00475113">
              <w:rPr>
                <w:spacing w:val="-1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простейшими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чертежами.</w:t>
            </w:r>
          </w:p>
          <w:p w:rsidR="007F4B53" w:rsidRPr="00475113" w:rsidRDefault="007F4B53" w:rsidP="0086426B">
            <w:pPr>
              <w:pStyle w:val="TableParagraph"/>
              <w:spacing w:before="5" w:line="264" w:lineRule="auto"/>
              <w:ind w:right="220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Измерение</w:t>
            </w:r>
            <w:r w:rsidRPr="00475113">
              <w:rPr>
                <w:spacing w:val="-1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линейных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 угловых величин,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вычисление отрезков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</w:t>
            </w:r>
          </w:p>
        </w:tc>
        <w:tc>
          <w:tcPr>
            <w:tcW w:w="6328" w:type="dxa"/>
          </w:tcPr>
          <w:p w:rsidR="007F4B53" w:rsidRPr="00475113" w:rsidRDefault="007F4B53" w:rsidP="0086426B">
            <w:pPr>
              <w:pStyle w:val="TableParagraph"/>
              <w:spacing w:before="82" w:line="264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 xml:space="preserve">Формулировать </w:t>
            </w:r>
            <w:r w:rsidRPr="00475113">
              <w:rPr>
                <w:sz w:val="24"/>
                <w:szCs w:val="24"/>
              </w:rPr>
              <w:t>основные понятия и определения.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 xml:space="preserve">Распознавать </w:t>
            </w:r>
            <w:r w:rsidRPr="00475113">
              <w:rPr>
                <w:sz w:val="24"/>
                <w:szCs w:val="24"/>
              </w:rPr>
              <w:t>изученные геометрические фигуры,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определять</w:t>
            </w:r>
            <w:r w:rsidRPr="00475113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их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взаимное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расположение,</w:t>
            </w:r>
            <w:r w:rsidRPr="00475113">
              <w:rPr>
                <w:spacing w:val="2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выполнять</w:t>
            </w:r>
            <w:r w:rsidRPr="00475113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чертёж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</w:t>
            </w:r>
            <w:r w:rsidRPr="00475113">
              <w:rPr>
                <w:spacing w:val="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условию задачи.</w:t>
            </w:r>
          </w:p>
          <w:p w:rsidR="007F4B53" w:rsidRPr="00475113" w:rsidRDefault="007F4B53" w:rsidP="0086426B">
            <w:pPr>
              <w:pStyle w:val="TableParagraph"/>
              <w:spacing w:before="3" w:line="264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Проводить</w:t>
            </w:r>
            <w:r w:rsidRPr="00475113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простейшие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построения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помощью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циркуля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линейки.</w:t>
            </w:r>
          </w:p>
          <w:p w:rsidR="007F4B53" w:rsidRPr="00475113" w:rsidRDefault="007F4B53" w:rsidP="0086426B">
            <w:pPr>
              <w:pStyle w:val="TableParagraph"/>
              <w:spacing w:line="264" w:lineRule="auto"/>
              <w:ind w:right="99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Измерять</w:t>
            </w:r>
            <w:r w:rsidRPr="00475113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линейные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угловые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величины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геометрических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практических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объектов.</w:t>
            </w:r>
          </w:p>
          <w:p w:rsidR="007F4B53" w:rsidRPr="00475113" w:rsidRDefault="007F4B53" w:rsidP="0086426B">
            <w:pPr>
              <w:pStyle w:val="TableParagraph"/>
              <w:spacing w:line="320" w:lineRule="exact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Определять</w:t>
            </w:r>
            <w:r w:rsidRPr="00475113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«на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глаз»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размеры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реальных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объектов,</w:t>
            </w:r>
          </w:p>
          <w:p w:rsidR="007F4B53" w:rsidRPr="00475113" w:rsidRDefault="007F4B53" w:rsidP="0086426B">
            <w:pPr>
              <w:pStyle w:val="TableParagraph"/>
              <w:spacing w:before="29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проводить</w:t>
            </w:r>
            <w:r w:rsidRPr="00475113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грубую</w:t>
            </w:r>
            <w:r w:rsidRPr="00475113">
              <w:rPr>
                <w:spacing w:val="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оценку</w:t>
            </w:r>
            <w:r w:rsidRPr="00475113">
              <w:rPr>
                <w:spacing w:val="-1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их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размеров.</w:t>
            </w:r>
          </w:p>
          <w:p w:rsidR="007F4B53" w:rsidRPr="00475113" w:rsidRDefault="007F4B53" w:rsidP="0086426B">
            <w:pPr>
              <w:pStyle w:val="TableParagraph"/>
              <w:spacing w:before="38" w:line="264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Решать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задачи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на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вычисление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длин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отрезков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величин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углов.</w:t>
            </w:r>
          </w:p>
          <w:p w:rsidR="007F4B53" w:rsidRPr="00475113" w:rsidRDefault="007F4B53" w:rsidP="0086426B">
            <w:pPr>
              <w:pStyle w:val="TableParagraph"/>
              <w:spacing w:line="264" w:lineRule="auto"/>
              <w:ind w:right="2049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Решать</w:t>
            </w:r>
            <w:r w:rsidRPr="00475113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задачи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на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взаимное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расположение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геометрических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фигур.</w:t>
            </w:r>
          </w:p>
          <w:p w:rsidR="007F4B53" w:rsidRPr="00475113" w:rsidRDefault="007F4B53" w:rsidP="0086426B">
            <w:pPr>
              <w:pStyle w:val="TableParagraph"/>
              <w:spacing w:line="266" w:lineRule="auto"/>
              <w:ind w:right="1506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Проводить</w:t>
            </w:r>
            <w:r w:rsidRPr="00475113">
              <w:rPr>
                <w:b/>
                <w:spacing w:val="-1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классификацию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углов,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вычислять</w:t>
            </w:r>
            <w:r w:rsidRPr="00475113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 xml:space="preserve">линейные и угловые величины, </w:t>
            </w:r>
            <w:r w:rsidRPr="00475113">
              <w:rPr>
                <w:b/>
                <w:sz w:val="24"/>
                <w:szCs w:val="24"/>
              </w:rPr>
              <w:t>проводить</w:t>
            </w:r>
            <w:r w:rsidRPr="0047511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необходимые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доказательные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рассуждения.</w:t>
            </w:r>
          </w:p>
          <w:p w:rsidR="007F4B53" w:rsidRPr="00475113" w:rsidRDefault="007F4B53" w:rsidP="0086426B">
            <w:pPr>
              <w:pStyle w:val="TableParagraph"/>
              <w:spacing w:line="316" w:lineRule="exact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Знакомиться</w:t>
            </w:r>
            <w:r w:rsidRPr="00475113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с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историей</w:t>
            </w:r>
            <w:r w:rsidRPr="00475113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развития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геометрии</w:t>
            </w:r>
          </w:p>
        </w:tc>
      </w:tr>
      <w:tr w:rsidR="007F4B53" w:rsidRPr="00475113" w:rsidTr="00364CD7">
        <w:trPr>
          <w:trHeight w:val="877"/>
        </w:trPr>
        <w:tc>
          <w:tcPr>
            <w:tcW w:w="3385" w:type="dxa"/>
          </w:tcPr>
          <w:p w:rsidR="007F4B53" w:rsidRPr="00475113" w:rsidRDefault="007F4B53" w:rsidP="0086426B">
            <w:pPr>
              <w:pStyle w:val="TableParagraph"/>
              <w:spacing w:before="47"/>
              <w:ind w:left="9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Треугольники</w:t>
            </w:r>
          </w:p>
        </w:tc>
        <w:tc>
          <w:tcPr>
            <w:tcW w:w="1618" w:type="dxa"/>
          </w:tcPr>
          <w:p w:rsidR="007F4B53" w:rsidRPr="00475113" w:rsidRDefault="007F4B53" w:rsidP="0086426B">
            <w:pPr>
              <w:pStyle w:val="TableParagraph"/>
              <w:spacing w:before="47"/>
              <w:ind w:left="476" w:right="455"/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22</w:t>
            </w:r>
          </w:p>
        </w:tc>
        <w:tc>
          <w:tcPr>
            <w:tcW w:w="3825" w:type="dxa"/>
          </w:tcPr>
          <w:p w:rsidR="007F4B53" w:rsidRPr="00475113" w:rsidRDefault="007F4B53" w:rsidP="0086426B">
            <w:pPr>
              <w:pStyle w:val="TableParagraph"/>
              <w:spacing w:before="47" w:line="264" w:lineRule="auto"/>
              <w:ind w:right="617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Понятие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равных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треугольниках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</w:p>
        </w:tc>
        <w:tc>
          <w:tcPr>
            <w:tcW w:w="6328" w:type="dxa"/>
          </w:tcPr>
          <w:p w:rsidR="007F4B53" w:rsidRPr="00475113" w:rsidRDefault="007F4B53" w:rsidP="0086426B">
            <w:pPr>
              <w:pStyle w:val="TableParagraph"/>
              <w:spacing w:before="47" w:line="264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Распознавать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пары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равных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треугольников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на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готовых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чертежах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(с</w:t>
            </w:r>
            <w:r w:rsidRPr="00475113">
              <w:rPr>
                <w:spacing w:val="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указанием</w:t>
            </w:r>
            <w:r w:rsidRPr="00475113">
              <w:rPr>
                <w:spacing w:val="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признаков).</w:t>
            </w:r>
          </w:p>
        </w:tc>
      </w:tr>
    </w:tbl>
    <w:p w:rsidR="007F4B53" w:rsidRPr="00475113" w:rsidRDefault="007F4B53" w:rsidP="007F4B53">
      <w:pPr>
        <w:spacing w:line="264" w:lineRule="auto"/>
        <w:rPr>
          <w:sz w:val="24"/>
          <w:szCs w:val="24"/>
        </w:rPr>
        <w:sectPr w:rsidR="007F4B53" w:rsidRPr="00475113">
          <w:headerReference w:type="default" r:id="rId14"/>
          <w:footerReference w:type="default" r:id="rId15"/>
          <w:pgSz w:w="16850" w:h="11910" w:orient="landscape"/>
          <w:pgMar w:top="1140" w:right="600" w:bottom="940" w:left="1020" w:header="710" w:footer="755" w:gutter="0"/>
          <w:cols w:space="720"/>
        </w:sectPr>
      </w:pPr>
    </w:p>
    <w:p w:rsidR="007F4B53" w:rsidRPr="00475113" w:rsidRDefault="007F4B53" w:rsidP="007F4B53">
      <w:pPr>
        <w:pStyle w:val="a5"/>
        <w:spacing w:before="3"/>
        <w:rPr>
          <w:b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6"/>
        <w:gridCol w:w="1419"/>
        <w:gridCol w:w="2975"/>
        <w:gridCol w:w="6977"/>
      </w:tblGrid>
      <w:tr w:rsidR="007F4B53" w:rsidRPr="00475113" w:rsidTr="007F4B53">
        <w:trPr>
          <w:trHeight w:val="8887"/>
        </w:trPr>
        <w:tc>
          <w:tcPr>
            <w:tcW w:w="3256" w:type="dxa"/>
          </w:tcPr>
          <w:p w:rsidR="007F4B53" w:rsidRPr="00475113" w:rsidRDefault="007F4B53" w:rsidP="0086426B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:rsidR="007F4B53" w:rsidRPr="00475113" w:rsidRDefault="007F4B53" w:rsidP="0086426B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2975" w:type="dxa"/>
          </w:tcPr>
          <w:p w:rsidR="007F4B53" w:rsidRPr="00475113" w:rsidRDefault="007F4B53" w:rsidP="0086426B">
            <w:pPr>
              <w:pStyle w:val="TableParagraph"/>
              <w:spacing w:before="46" w:line="264" w:lineRule="auto"/>
              <w:ind w:right="1031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первичные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pacing w:val="-1"/>
                <w:sz w:val="24"/>
                <w:szCs w:val="24"/>
              </w:rPr>
              <w:t>представления</w:t>
            </w:r>
          </w:p>
          <w:p w:rsidR="007F4B53" w:rsidRPr="00475113" w:rsidRDefault="007F4B53" w:rsidP="0086426B">
            <w:pPr>
              <w:pStyle w:val="TableParagraph"/>
              <w:spacing w:line="259" w:lineRule="auto"/>
              <w:ind w:right="572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равных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фигурах.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Три признака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равенства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треугольников.</w:t>
            </w:r>
          </w:p>
          <w:p w:rsidR="007F4B53" w:rsidRPr="00475113" w:rsidRDefault="007F4B53" w:rsidP="0086426B">
            <w:pPr>
              <w:pStyle w:val="TableParagraph"/>
              <w:spacing w:line="256" w:lineRule="auto"/>
              <w:ind w:right="378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Признаки</w:t>
            </w:r>
            <w:r w:rsidRPr="00475113">
              <w:rPr>
                <w:spacing w:val="-1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равенства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прямоугольных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треугольников.</w:t>
            </w:r>
          </w:p>
          <w:p w:rsidR="007F4B53" w:rsidRPr="00475113" w:rsidRDefault="007F4B53" w:rsidP="0086426B">
            <w:pPr>
              <w:pStyle w:val="TableParagraph"/>
              <w:spacing w:before="1" w:line="259" w:lineRule="auto"/>
              <w:ind w:right="517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Свойство медианы</w:t>
            </w:r>
            <w:r w:rsidRPr="00475113">
              <w:rPr>
                <w:spacing w:val="-6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прямоугольного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проведённой</w:t>
            </w:r>
          </w:p>
          <w:p w:rsidR="007F4B53" w:rsidRPr="00475113" w:rsidRDefault="007F4B53" w:rsidP="0086426B">
            <w:pPr>
              <w:pStyle w:val="TableParagraph"/>
              <w:spacing w:line="259" w:lineRule="auto"/>
              <w:ind w:right="577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 гипотенузе.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Равнобедренные</w:t>
            </w:r>
            <w:r w:rsidRPr="00475113">
              <w:rPr>
                <w:spacing w:val="-1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равносторонние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треугольники.</w:t>
            </w:r>
          </w:p>
          <w:p w:rsidR="007F4B53" w:rsidRPr="00475113" w:rsidRDefault="007F4B53" w:rsidP="0086426B">
            <w:pPr>
              <w:pStyle w:val="TableParagraph"/>
              <w:spacing w:line="256" w:lineRule="auto"/>
              <w:ind w:right="286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Признаки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свойства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равнобедренного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треугольника.</w:t>
            </w:r>
          </w:p>
          <w:p w:rsidR="007F4B53" w:rsidRPr="00475113" w:rsidRDefault="007F4B53" w:rsidP="0086426B">
            <w:pPr>
              <w:pStyle w:val="TableParagraph"/>
              <w:spacing w:before="11" w:line="256" w:lineRule="auto"/>
              <w:ind w:right="1270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Неравенства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pacing w:val="-1"/>
                <w:sz w:val="24"/>
                <w:szCs w:val="24"/>
              </w:rPr>
              <w:t>в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pacing w:val="-1"/>
                <w:sz w:val="24"/>
                <w:szCs w:val="24"/>
              </w:rPr>
              <w:t>геометрии.</w:t>
            </w:r>
          </w:p>
          <w:p w:rsidR="007F4B53" w:rsidRPr="00475113" w:rsidRDefault="007F4B53" w:rsidP="0086426B">
            <w:pPr>
              <w:pStyle w:val="TableParagraph"/>
              <w:spacing w:before="3" w:line="261" w:lineRule="auto"/>
              <w:ind w:right="327"/>
              <w:rPr>
                <w:rFonts w:ascii="Symbol" w:hAnsi="Symbol"/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Прямоугольный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углом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30</w:t>
            </w:r>
            <w:r w:rsidRPr="00475113">
              <w:rPr>
                <w:rFonts w:ascii="Symbol" w:hAnsi="Symbol"/>
                <w:sz w:val="24"/>
                <w:szCs w:val="24"/>
              </w:rPr>
              <w:t></w:t>
            </w:r>
          </w:p>
        </w:tc>
        <w:tc>
          <w:tcPr>
            <w:tcW w:w="6977" w:type="dxa"/>
          </w:tcPr>
          <w:p w:rsidR="007F4B53" w:rsidRPr="00475113" w:rsidRDefault="007F4B53" w:rsidP="0086426B">
            <w:pPr>
              <w:pStyle w:val="TableParagraph"/>
              <w:spacing w:before="46" w:line="264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Выводить</w:t>
            </w:r>
            <w:r w:rsidRPr="00475113">
              <w:rPr>
                <w:b/>
                <w:spacing w:val="-1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следствия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(равенств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соответствующих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элементов)</w:t>
            </w:r>
            <w:r w:rsidRPr="00475113">
              <w:rPr>
                <w:spacing w:val="-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из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равенств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треугольников.</w:t>
            </w:r>
          </w:p>
          <w:p w:rsidR="007F4B53" w:rsidRPr="00475113" w:rsidRDefault="007F4B53" w:rsidP="0086426B">
            <w:pPr>
              <w:pStyle w:val="TableParagraph"/>
              <w:spacing w:line="259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 xml:space="preserve">Формулировать </w:t>
            </w:r>
            <w:r w:rsidRPr="00475113">
              <w:rPr>
                <w:sz w:val="24"/>
                <w:szCs w:val="24"/>
              </w:rPr>
              <w:t>определения: остроугольного,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тупоугольного, прямоугольного, равнобедренного,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равностороннего</w:t>
            </w:r>
            <w:r w:rsidRPr="00475113">
              <w:rPr>
                <w:spacing w:val="-1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треугольников;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биссектрисы,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высоты,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медианы треугольника; серединного перпендикуляра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отрезка;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периметра</w:t>
            </w:r>
            <w:r w:rsidRPr="00475113">
              <w:rPr>
                <w:spacing w:val="-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треугольника.</w:t>
            </w:r>
          </w:p>
          <w:p w:rsidR="007F4B53" w:rsidRPr="00475113" w:rsidRDefault="007F4B53" w:rsidP="0086426B">
            <w:pPr>
              <w:pStyle w:val="TableParagraph"/>
              <w:spacing w:line="256" w:lineRule="auto"/>
              <w:ind w:right="237"/>
              <w:rPr>
                <w:i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Формулировать</w:t>
            </w:r>
            <w:r w:rsidRPr="00475113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свойства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признаки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равнобедренного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</w:t>
            </w:r>
            <w:r w:rsidRPr="00475113">
              <w:rPr>
                <w:i/>
                <w:sz w:val="24"/>
                <w:szCs w:val="24"/>
              </w:rPr>
              <w:t>.</w:t>
            </w:r>
          </w:p>
          <w:p w:rsidR="007F4B53" w:rsidRPr="00475113" w:rsidRDefault="007F4B53" w:rsidP="0086426B">
            <w:pPr>
              <w:pStyle w:val="TableParagraph"/>
              <w:spacing w:line="256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Строить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чертежи,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решать</w:t>
            </w:r>
            <w:r w:rsidRPr="00475113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задачи</w:t>
            </w:r>
            <w:r w:rsidRPr="00475113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помощью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нахождения равных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треугольников.</w:t>
            </w:r>
          </w:p>
          <w:p w:rsidR="007F4B53" w:rsidRPr="00475113" w:rsidRDefault="007F4B53" w:rsidP="0086426B">
            <w:pPr>
              <w:pStyle w:val="TableParagraph"/>
              <w:spacing w:before="1" w:line="264" w:lineRule="auto"/>
              <w:ind w:right="1341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Применять</w:t>
            </w:r>
            <w:r w:rsidRPr="00475113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признаки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равенства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прямоугольных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треугольников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задачах.</w:t>
            </w:r>
          </w:p>
          <w:p w:rsidR="007F4B53" w:rsidRPr="00475113" w:rsidRDefault="007F4B53" w:rsidP="0086426B">
            <w:pPr>
              <w:pStyle w:val="TableParagraph"/>
              <w:spacing w:line="312" w:lineRule="exact"/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Использовать</w:t>
            </w:r>
            <w:r w:rsidRPr="00475113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цифровые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ресурсы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для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исследования</w:t>
            </w:r>
          </w:p>
          <w:p w:rsidR="007F4B53" w:rsidRPr="00475113" w:rsidRDefault="007F4B53" w:rsidP="0086426B">
            <w:pPr>
              <w:pStyle w:val="TableParagraph"/>
              <w:spacing w:before="24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свойств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изучаемых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фигур.</w:t>
            </w:r>
          </w:p>
          <w:p w:rsidR="007F4B53" w:rsidRPr="00475113" w:rsidRDefault="007F4B53" w:rsidP="0086426B">
            <w:pPr>
              <w:pStyle w:val="TableParagraph"/>
              <w:spacing w:before="24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Знакомиться</w:t>
            </w:r>
            <w:r w:rsidRPr="00475113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с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историей</w:t>
            </w:r>
            <w:r w:rsidRPr="00475113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развития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геометрии</w:t>
            </w:r>
          </w:p>
        </w:tc>
      </w:tr>
    </w:tbl>
    <w:p w:rsidR="007F4B53" w:rsidRPr="00475113" w:rsidRDefault="007F4B53" w:rsidP="007F4B53">
      <w:pPr>
        <w:rPr>
          <w:sz w:val="24"/>
          <w:szCs w:val="24"/>
        </w:rPr>
        <w:sectPr w:rsidR="007F4B53" w:rsidRPr="00475113">
          <w:pgSz w:w="16850" w:h="11910" w:orient="landscape"/>
          <w:pgMar w:top="1140" w:right="600" w:bottom="940" w:left="1020" w:header="710" w:footer="755" w:gutter="0"/>
          <w:cols w:space="720"/>
        </w:sectPr>
      </w:pPr>
    </w:p>
    <w:p w:rsidR="007F4B53" w:rsidRPr="00475113" w:rsidRDefault="007F4B53" w:rsidP="007F4B53">
      <w:pPr>
        <w:pStyle w:val="a5"/>
        <w:spacing w:before="3"/>
        <w:rPr>
          <w:b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6"/>
        <w:gridCol w:w="1419"/>
        <w:gridCol w:w="2975"/>
        <w:gridCol w:w="7340"/>
      </w:tblGrid>
      <w:tr w:rsidR="007F4B53" w:rsidRPr="00475113" w:rsidTr="0086426B">
        <w:trPr>
          <w:trHeight w:val="7122"/>
        </w:trPr>
        <w:tc>
          <w:tcPr>
            <w:tcW w:w="3256" w:type="dxa"/>
          </w:tcPr>
          <w:p w:rsidR="007F4B53" w:rsidRPr="00475113" w:rsidRDefault="007F4B53" w:rsidP="0086426B">
            <w:pPr>
              <w:pStyle w:val="TableParagraph"/>
              <w:spacing w:before="46" w:line="264" w:lineRule="auto"/>
              <w:ind w:left="9" w:right="73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Параллельные прямые,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сумма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</w:t>
            </w:r>
          </w:p>
        </w:tc>
        <w:tc>
          <w:tcPr>
            <w:tcW w:w="1419" w:type="dxa"/>
          </w:tcPr>
          <w:p w:rsidR="007F4B53" w:rsidRPr="00475113" w:rsidRDefault="007F4B53" w:rsidP="0086426B">
            <w:pPr>
              <w:pStyle w:val="TableParagraph"/>
              <w:spacing w:before="46"/>
              <w:ind w:left="476" w:right="455"/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14</w:t>
            </w:r>
          </w:p>
        </w:tc>
        <w:tc>
          <w:tcPr>
            <w:tcW w:w="2975" w:type="dxa"/>
          </w:tcPr>
          <w:p w:rsidR="007F4B53" w:rsidRPr="00475113" w:rsidRDefault="007F4B53" w:rsidP="0086426B">
            <w:pPr>
              <w:pStyle w:val="TableParagraph"/>
              <w:spacing w:before="46" w:line="259" w:lineRule="auto"/>
              <w:ind w:right="253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Параллельные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прямые,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их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свойства.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Накрест лежащие,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соответственные 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односторонние</w:t>
            </w:r>
            <w:r w:rsidRPr="00475113">
              <w:rPr>
                <w:spacing w:val="-1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углы,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образованные</w:t>
            </w:r>
          </w:p>
          <w:p w:rsidR="007F4B53" w:rsidRPr="00475113" w:rsidRDefault="007F4B53" w:rsidP="0086426B">
            <w:pPr>
              <w:pStyle w:val="TableParagraph"/>
              <w:spacing w:before="4" w:line="259" w:lineRule="auto"/>
              <w:ind w:right="177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при пересечении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параллельных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прямых секущей).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Признак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параллельности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прямых через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равенство</w:t>
            </w:r>
            <w:r w:rsidRPr="00475113">
              <w:rPr>
                <w:spacing w:val="-1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расстояний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от точек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одной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прямой до второй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прямой.</w:t>
            </w:r>
          </w:p>
          <w:p w:rsidR="007F4B53" w:rsidRPr="00475113" w:rsidRDefault="007F4B53" w:rsidP="0086426B">
            <w:pPr>
              <w:pStyle w:val="TableParagraph"/>
              <w:spacing w:before="2" w:line="256" w:lineRule="auto"/>
              <w:ind w:right="1040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Сумма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треугольника.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pacing w:val="-1"/>
                <w:sz w:val="24"/>
                <w:szCs w:val="24"/>
              </w:rPr>
              <w:t>Внешние</w:t>
            </w:r>
            <w:r w:rsidRPr="00475113">
              <w:rPr>
                <w:spacing w:val="-1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углы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</w:t>
            </w:r>
          </w:p>
        </w:tc>
        <w:tc>
          <w:tcPr>
            <w:tcW w:w="7340" w:type="dxa"/>
          </w:tcPr>
          <w:p w:rsidR="007F4B53" w:rsidRPr="00475113" w:rsidRDefault="007F4B53" w:rsidP="0086426B">
            <w:pPr>
              <w:pStyle w:val="TableParagraph"/>
              <w:spacing w:before="46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Формулировать</w:t>
            </w:r>
            <w:r w:rsidRPr="00475113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понятие</w:t>
            </w:r>
            <w:r w:rsidRPr="00475113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параллельных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прямых,</w:t>
            </w:r>
          </w:p>
          <w:p w:rsidR="007F4B53" w:rsidRPr="00475113" w:rsidRDefault="007F4B53" w:rsidP="0086426B">
            <w:pPr>
              <w:pStyle w:val="TableParagraph"/>
              <w:spacing w:before="31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находить</w:t>
            </w:r>
            <w:r w:rsidRPr="00475113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практические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примеры.</w:t>
            </w:r>
          </w:p>
          <w:p w:rsidR="007F4B53" w:rsidRPr="00475113" w:rsidRDefault="007F4B53" w:rsidP="0086426B">
            <w:pPr>
              <w:pStyle w:val="TableParagraph"/>
              <w:spacing w:before="24" w:line="259" w:lineRule="auto"/>
              <w:ind w:right="99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 xml:space="preserve">Изучать </w:t>
            </w:r>
            <w:r w:rsidRPr="00475113">
              <w:rPr>
                <w:sz w:val="24"/>
                <w:szCs w:val="24"/>
              </w:rPr>
              <w:t>свойства углов, образованных при пересечении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параллельных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прямых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секущей.</w:t>
            </w:r>
            <w:r w:rsidRPr="00475113">
              <w:rPr>
                <w:spacing w:val="8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Проводить</w:t>
            </w:r>
            <w:r w:rsidRPr="0047511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доказательства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параллельности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двух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прямых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помощью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углов, образованных при пересечении этих прямых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третьей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прямой.</w:t>
            </w:r>
          </w:p>
          <w:p w:rsidR="007F4B53" w:rsidRPr="00475113" w:rsidRDefault="007F4B53" w:rsidP="0086426B">
            <w:pPr>
              <w:pStyle w:val="TableParagraph"/>
              <w:spacing w:line="320" w:lineRule="exact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Вычислять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сумму</w:t>
            </w:r>
            <w:r w:rsidRPr="00475113">
              <w:rPr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многоугольника.</w:t>
            </w:r>
          </w:p>
          <w:p w:rsidR="007F4B53" w:rsidRPr="00475113" w:rsidRDefault="007F4B53" w:rsidP="0086426B">
            <w:pPr>
              <w:pStyle w:val="TableParagraph"/>
              <w:spacing w:before="24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Находить</w:t>
            </w:r>
            <w:r w:rsidRPr="00475113">
              <w:rPr>
                <w:b/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числовые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буквенные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значения</w:t>
            </w:r>
            <w:r w:rsidRPr="00475113">
              <w:rPr>
                <w:spacing w:val="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</w:t>
            </w:r>
          </w:p>
          <w:p w:rsidR="007F4B53" w:rsidRPr="00475113" w:rsidRDefault="007F4B53" w:rsidP="0086426B">
            <w:pPr>
              <w:pStyle w:val="TableParagraph"/>
              <w:spacing w:before="31" w:line="256" w:lineRule="auto"/>
              <w:ind w:right="881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геометрических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задачах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использованием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теорем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сумме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углов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многоугольника.</w:t>
            </w:r>
          </w:p>
          <w:p w:rsidR="007F4B53" w:rsidRPr="00475113" w:rsidRDefault="007F4B53" w:rsidP="0086426B">
            <w:pPr>
              <w:pStyle w:val="TableParagraph"/>
              <w:spacing w:before="3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Знакомиться</w:t>
            </w:r>
            <w:r w:rsidRPr="00475113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с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историей</w:t>
            </w:r>
            <w:r w:rsidRPr="00475113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развития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геометрии</w:t>
            </w:r>
          </w:p>
        </w:tc>
      </w:tr>
      <w:tr w:rsidR="007F4B53" w:rsidRPr="00475113" w:rsidTr="0086426B">
        <w:trPr>
          <w:trHeight w:val="2302"/>
        </w:trPr>
        <w:tc>
          <w:tcPr>
            <w:tcW w:w="3256" w:type="dxa"/>
          </w:tcPr>
          <w:p w:rsidR="007F4B53" w:rsidRPr="00475113" w:rsidRDefault="007F4B53" w:rsidP="0086426B">
            <w:pPr>
              <w:pStyle w:val="TableParagraph"/>
              <w:spacing w:before="75" w:line="261" w:lineRule="auto"/>
              <w:ind w:left="9" w:right="871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Окружность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</w:t>
            </w:r>
            <w:r w:rsidRPr="00475113">
              <w:rPr>
                <w:spacing w:val="-1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круг.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Геометрические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построения</w:t>
            </w:r>
          </w:p>
        </w:tc>
        <w:tc>
          <w:tcPr>
            <w:tcW w:w="1419" w:type="dxa"/>
          </w:tcPr>
          <w:p w:rsidR="007F4B53" w:rsidRPr="00475113" w:rsidRDefault="007F4B53" w:rsidP="0086426B">
            <w:pPr>
              <w:pStyle w:val="TableParagraph"/>
              <w:spacing w:before="75"/>
              <w:ind w:left="476" w:right="455"/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14</w:t>
            </w:r>
          </w:p>
        </w:tc>
        <w:tc>
          <w:tcPr>
            <w:tcW w:w="2975" w:type="dxa"/>
          </w:tcPr>
          <w:p w:rsidR="007F4B53" w:rsidRPr="00475113" w:rsidRDefault="007F4B53" w:rsidP="0086426B">
            <w:pPr>
              <w:pStyle w:val="TableParagraph"/>
              <w:spacing w:before="75" w:line="264" w:lineRule="auto"/>
              <w:ind w:right="248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Окружность, хорда и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диаметр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их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свойства.</w:t>
            </w:r>
          </w:p>
          <w:p w:rsidR="007F4B53" w:rsidRPr="00475113" w:rsidRDefault="007F4B53" w:rsidP="0086426B">
            <w:pPr>
              <w:pStyle w:val="TableParagraph"/>
              <w:spacing w:line="313" w:lineRule="exact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Касательная</w:t>
            </w:r>
          </w:p>
          <w:p w:rsidR="007F4B53" w:rsidRPr="00475113" w:rsidRDefault="007F4B53" w:rsidP="0086426B">
            <w:pPr>
              <w:pStyle w:val="TableParagraph"/>
              <w:spacing w:before="24" w:line="261" w:lineRule="auto"/>
              <w:ind w:right="679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 окружности.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Окружность,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вписанная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угол.</w:t>
            </w:r>
          </w:p>
        </w:tc>
        <w:tc>
          <w:tcPr>
            <w:tcW w:w="7340" w:type="dxa"/>
          </w:tcPr>
          <w:p w:rsidR="007F4B53" w:rsidRPr="00475113" w:rsidRDefault="007F4B53" w:rsidP="0086426B">
            <w:pPr>
              <w:pStyle w:val="TableParagraph"/>
              <w:spacing w:before="75" w:line="261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Формулировать</w:t>
            </w:r>
            <w:r w:rsidRPr="00475113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определения</w:t>
            </w:r>
            <w:r w:rsidRPr="00475113">
              <w:rPr>
                <w:i/>
                <w:sz w:val="24"/>
                <w:szCs w:val="24"/>
              </w:rPr>
              <w:t>:</w:t>
            </w:r>
            <w:r w:rsidRPr="00475113">
              <w:rPr>
                <w:i/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окружности,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хорды,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 xml:space="preserve">диаметра и касательной к окружности. </w:t>
            </w:r>
            <w:r w:rsidRPr="00475113">
              <w:rPr>
                <w:b/>
                <w:sz w:val="24"/>
                <w:szCs w:val="24"/>
              </w:rPr>
              <w:t xml:space="preserve">Изучать </w:t>
            </w:r>
            <w:r w:rsidRPr="00475113">
              <w:rPr>
                <w:sz w:val="24"/>
                <w:szCs w:val="24"/>
              </w:rPr>
              <w:t>их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свойства,</w:t>
            </w:r>
            <w:r w:rsidRPr="00475113">
              <w:rPr>
                <w:spacing w:val="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признаки,</w:t>
            </w:r>
            <w:r w:rsidRPr="00475113">
              <w:rPr>
                <w:spacing w:val="6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строить</w:t>
            </w:r>
            <w:r w:rsidRPr="00475113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чертежи.</w:t>
            </w:r>
          </w:p>
          <w:p w:rsidR="007F4B53" w:rsidRPr="00475113" w:rsidRDefault="007F4B53" w:rsidP="0086426B">
            <w:pPr>
              <w:pStyle w:val="TableParagraph"/>
              <w:spacing w:line="261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 xml:space="preserve">Исследовать, </w:t>
            </w:r>
            <w:r w:rsidRPr="00475113">
              <w:rPr>
                <w:sz w:val="24"/>
                <w:szCs w:val="24"/>
              </w:rPr>
              <w:t xml:space="preserve">в том числе </w:t>
            </w:r>
            <w:r w:rsidRPr="00475113">
              <w:rPr>
                <w:b/>
                <w:sz w:val="24"/>
                <w:szCs w:val="24"/>
              </w:rPr>
              <w:t>используя цифровые</w:t>
            </w:r>
            <w:r w:rsidRPr="0047511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ресурсы</w:t>
            </w:r>
            <w:r w:rsidRPr="00475113">
              <w:rPr>
                <w:sz w:val="24"/>
                <w:szCs w:val="24"/>
              </w:rPr>
              <w:t>: окружность, вписанную в угол; центр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окружности,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вписанной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угол;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равенство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отрезков</w:t>
            </w:r>
          </w:p>
        </w:tc>
      </w:tr>
    </w:tbl>
    <w:p w:rsidR="007F4B53" w:rsidRPr="00475113" w:rsidRDefault="007F4B53" w:rsidP="007F4B53">
      <w:pPr>
        <w:spacing w:line="261" w:lineRule="auto"/>
        <w:rPr>
          <w:sz w:val="24"/>
          <w:szCs w:val="24"/>
        </w:rPr>
        <w:sectPr w:rsidR="007F4B53" w:rsidRPr="00475113">
          <w:pgSz w:w="16850" w:h="11910" w:orient="landscape"/>
          <w:pgMar w:top="1140" w:right="600" w:bottom="940" w:left="1020" w:header="710" w:footer="755" w:gutter="0"/>
          <w:cols w:space="720"/>
        </w:sectPr>
      </w:pPr>
    </w:p>
    <w:p w:rsidR="007F4B53" w:rsidRPr="00475113" w:rsidRDefault="007F4B53" w:rsidP="007F4B53">
      <w:pPr>
        <w:pStyle w:val="a5"/>
        <w:spacing w:before="3"/>
        <w:rPr>
          <w:b/>
        </w:rPr>
      </w:pPr>
      <w:bookmarkStart w:id="0" w:name="_bookmark34"/>
      <w:bookmarkEnd w:id="0"/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6"/>
        <w:gridCol w:w="1419"/>
        <w:gridCol w:w="2975"/>
        <w:gridCol w:w="7340"/>
      </w:tblGrid>
      <w:tr w:rsidR="007F4B53" w:rsidRPr="00475113" w:rsidTr="0086426B">
        <w:trPr>
          <w:trHeight w:val="6127"/>
        </w:trPr>
        <w:tc>
          <w:tcPr>
            <w:tcW w:w="3256" w:type="dxa"/>
          </w:tcPr>
          <w:p w:rsidR="007F4B53" w:rsidRPr="00475113" w:rsidRDefault="007F4B53" w:rsidP="0086426B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419" w:type="dxa"/>
          </w:tcPr>
          <w:p w:rsidR="007F4B53" w:rsidRPr="00475113" w:rsidRDefault="007F4B53" w:rsidP="0086426B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2975" w:type="dxa"/>
          </w:tcPr>
          <w:p w:rsidR="007F4B53" w:rsidRPr="00475113" w:rsidRDefault="007F4B53" w:rsidP="0086426B">
            <w:pPr>
              <w:pStyle w:val="TableParagraph"/>
              <w:spacing w:before="75" w:line="264" w:lineRule="auto"/>
              <w:ind w:right="838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Понятие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ГМТ,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применение</w:t>
            </w:r>
          </w:p>
          <w:p w:rsidR="007F4B53" w:rsidRPr="00475113" w:rsidRDefault="007F4B53" w:rsidP="0086426B">
            <w:pPr>
              <w:pStyle w:val="TableParagraph"/>
              <w:spacing w:line="259" w:lineRule="auto"/>
              <w:ind w:right="969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 задачах.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Биссектриса 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серединный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pacing w:val="-1"/>
                <w:sz w:val="24"/>
                <w:szCs w:val="24"/>
              </w:rPr>
              <w:t>перпендикуляр</w:t>
            </w:r>
          </w:p>
          <w:p w:rsidR="007F4B53" w:rsidRPr="00475113" w:rsidRDefault="007F4B53" w:rsidP="0086426B">
            <w:pPr>
              <w:pStyle w:val="TableParagraph"/>
              <w:spacing w:line="256" w:lineRule="auto"/>
              <w:ind w:right="427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как</w:t>
            </w:r>
            <w:r w:rsidRPr="00475113">
              <w:rPr>
                <w:spacing w:val="-15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геометрические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места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точек.</w:t>
            </w:r>
          </w:p>
          <w:p w:rsidR="007F4B53" w:rsidRPr="00475113" w:rsidRDefault="007F4B53" w:rsidP="0086426B">
            <w:pPr>
              <w:pStyle w:val="TableParagraph"/>
              <w:spacing w:line="259" w:lineRule="auto"/>
              <w:ind w:right="780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Окружность,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описанная</w:t>
            </w:r>
            <w:r w:rsidRPr="00475113">
              <w:rPr>
                <w:spacing w:val="-1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около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треугольника.</w:t>
            </w:r>
          </w:p>
          <w:p w:rsidR="007F4B53" w:rsidRPr="00475113" w:rsidRDefault="007F4B53" w:rsidP="0086426B">
            <w:pPr>
              <w:pStyle w:val="TableParagraph"/>
              <w:spacing w:line="256" w:lineRule="auto"/>
              <w:ind w:right="1236"/>
              <w:rPr>
                <w:sz w:val="24"/>
                <w:szCs w:val="24"/>
              </w:rPr>
            </w:pPr>
            <w:r w:rsidRPr="00475113">
              <w:rPr>
                <w:spacing w:val="-1"/>
                <w:sz w:val="24"/>
                <w:szCs w:val="24"/>
              </w:rPr>
              <w:t>Окружность,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вписанная</w:t>
            </w:r>
          </w:p>
          <w:p w:rsidR="007F4B53" w:rsidRPr="00475113" w:rsidRDefault="007F4B53" w:rsidP="0086426B">
            <w:pPr>
              <w:pStyle w:val="TableParagraph"/>
              <w:spacing w:before="4" w:line="256" w:lineRule="auto"/>
              <w:ind w:right="1031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</w:t>
            </w:r>
            <w:r w:rsidRPr="00475113">
              <w:rPr>
                <w:spacing w:val="-1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треугольник.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Простейшие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задачи</w:t>
            </w:r>
          </w:p>
          <w:p w:rsidR="007F4B53" w:rsidRPr="00475113" w:rsidRDefault="007F4B53" w:rsidP="0086426B">
            <w:pPr>
              <w:pStyle w:val="TableParagraph"/>
              <w:spacing w:before="4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на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построение</w:t>
            </w:r>
          </w:p>
        </w:tc>
        <w:tc>
          <w:tcPr>
            <w:tcW w:w="7340" w:type="dxa"/>
          </w:tcPr>
          <w:p w:rsidR="007F4B53" w:rsidRPr="00475113" w:rsidRDefault="007F4B53" w:rsidP="0086426B">
            <w:pPr>
              <w:pStyle w:val="TableParagraph"/>
              <w:spacing w:before="75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касательных.</w:t>
            </w:r>
          </w:p>
          <w:p w:rsidR="007F4B53" w:rsidRPr="00475113" w:rsidRDefault="007F4B53" w:rsidP="0086426B">
            <w:pPr>
              <w:pStyle w:val="TableParagraph"/>
              <w:spacing w:before="31" w:line="256" w:lineRule="auto"/>
              <w:ind w:right="498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Использовать</w:t>
            </w:r>
            <w:r w:rsidRPr="00475113">
              <w:rPr>
                <w:b/>
                <w:spacing w:val="5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метод</w:t>
            </w:r>
            <w:r w:rsidRPr="00475113">
              <w:rPr>
                <w:b/>
                <w:spacing w:val="1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ГМТ</w:t>
            </w:r>
            <w:r w:rsidRPr="00475113">
              <w:rPr>
                <w:spacing w:val="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для</w:t>
            </w:r>
            <w:r w:rsidRPr="00475113">
              <w:rPr>
                <w:spacing w:val="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доказательства</w:t>
            </w:r>
            <w:r w:rsidRPr="00475113">
              <w:rPr>
                <w:spacing w:val="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теорем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 пересечении биссектрис углов треугольника 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серединных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перпендикуляров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к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сторонам</w:t>
            </w:r>
            <w:r w:rsidRPr="00475113">
              <w:rPr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треугольника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помощью ГМТ.</w:t>
            </w:r>
          </w:p>
          <w:p w:rsidR="007F4B53" w:rsidRPr="00475113" w:rsidRDefault="007F4B53" w:rsidP="0086426B">
            <w:pPr>
              <w:pStyle w:val="TableParagraph"/>
              <w:spacing w:before="13" w:line="256" w:lineRule="auto"/>
              <w:ind w:right="1040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 xml:space="preserve">Овладевать понятиями </w:t>
            </w:r>
            <w:r w:rsidRPr="00475113">
              <w:rPr>
                <w:sz w:val="24"/>
                <w:szCs w:val="24"/>
              </w:rPr>
              <w:t>вписанной и описанной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 xml:space="preserve">окружностей треугольника, </w:t>
            </w:r>
            <w:r w:rsidRPr="00475113">
              <w:rPr>
                <w:b/>
                <w:sz w:val="24"/>
                <w:szCs w:val="24"/>
              </w:rPr>
              <w:t xml:space="preserve">находить </w:t>
            </w:r>
            <w:r w:rsidRPr="00475113">
              <w:rPr>
                <w:sz w:val="24"/>
                <w:szCs w:val="24"/>
              </w:rPr>
              <w:t>центры этих</w:t>
            </w:r>
            <w:r w:rsidRPr="00475113">
              <w:rPr>
                <w:spacing w:val="-6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окружностей.</w:t>
            </w:r>
          </w:p>
          <w:p w:rsidR="007F4B53" w:rsidRPr="00475113" w:rsidRDefault="007F4B53" w:rsidP="0086426B">
            <w:pPr>
              <w:pStyle w:val="TableParagraph"/>
              <w:spacing w:before="4" w:line="259" w:lineRule="auto"/>
              <w:ind w:right="237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 xml:space="preserve">Решать </w:t>
            </w:r>
            <w:r w:rsidRPr="00475113">
              <w:rPr>
                <w:sz w:val="24"/>
                <w:szCs w:val="24"/>
              </w:rPr>
              <w:t xml:space="preserve">основные </w:t>
            </w:r>
            <w:r w:rsidRPr="00475113">
              <w:rPr>
                <w:b/>
                <w:sz w:val="24"/>
                <w:szCs w:val="24"/>
              </w:rPr>
              <w:t>задачи на построение</w:t>
            </w:r>
            <w:r w:rsidRPr="00475113">
              <w:rPr>
                <w:sz w:val="24"/>
                <w:szCs w:val="24"/>
              </w:rPr>
              <w:t>: угла, равного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данному; серединного перпендикуляра данного отрезка;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прямой, проходящей через данную точку 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перпендикулярной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данной</w:t>
            </w:r>
            <w:r w:rsidRPr="00475113">
              <w:rPr>
                <w:spacing w:val="-8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прямой;</w:t>
            </w:r>
            <w:r w:rsidRPr="00475113">
              <w:rPr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биссектрисы</w:t>
            </w:r>
            <w:r w:rsidRPr="00475113">
              <w:rPr>
                <w:spacing w:val="-10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данного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угла;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треугольников</w:t>
            </w:r>
          </w:p>
          <w:p w:rsidR="007F4B53" w:rsidRPr="00475113" w:rsidRDefault="007F4B53" w:rsidP="0086426B">
            <w:pPr>
              <w:pStyle w:val="TableParagraph"/>
              <w:spacing w:before="4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различным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элементам.</w:t>
            </w:r>
          </w:p>
          <w:p w:rsidR="007F4B53" w:rsidRPr="00475113" w:rsidRDefault="007F4B53" w:rsidP="0086426B">
            <w:pPr>
              <w:pStyle w:val="TableParagraph"/>
              <w:spacing w:before="24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Знакомиться</w:t>
            </w:r>
            <w:r w:rsidRPr="00475113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с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историей</w:t>
            </w:r>
            <w:r w:rsidRPr="00475113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развития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геометрии</w:t>
            </w:r>
          </w:p>
        </w:tc>
      </w:tr>
      <w:tr w:rsidR="007F4B53" w:rsidRPr="00475113" w:rsidTr="0086426B">
        <w:trPr>
          <w:trHeight w:val="1560"/>
        </w:trPr>
        <w:tc>
          <w:tcPr>
            <w:tcW w:w="3256" w:type="dxa"/>
          </w:tcPr>
          <w:p w:rsidR="007F4B53" w:rsidRPr="00475113" w:rsidRDefault="007F4B53" w:rsidP="0086426B">
            <w:pPr>
              <w:pStyle w:val="TableParagraph"/>
              <w:spacing w:before="47" w:line="256" w:lineRule="auto"/>
              <w:ind w:left="9" w:right="337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Повторение,</w:t>
            </w:r>
            <w:r w:rsidRPr="00475113">
              <w:rPr>
                <w:spacing w:val="-14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обобщение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знаний</w:t>
            </w:r>
          </w:p>
        </w:tc>
        <w:tc>
          <w:tcPr>
            <w:tcW w:w="1419" w:type="dxa"/>
          </w:tcPr>
          <w:p w:rsidR="007F4B53" w:rsidRPr="00475113" w:rsidRDefault="007F4B53" w:rsidP="0086426B">
            <w:pPr>
              <w:pStyle w:val="TableParagraph"/>
              <w:spacing w:before="47"/>
              <w:ind w:left="18"/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4</w:t>
            </w:r>
          </w:p>
        </w:tc>
        <w:tc>
          <w:tcPr>
            <w:tcW w:w="2975" w:type="dxa"/>
          </w:tcPr>
          <w:p w:rsidR="007F4B53" w:rsidRPr="00475113" w:rsidRDefault="007F4B53" w:rsidP="0086426B">
            <w:pPr>
              <w:pStyle w:val="TableParagraph"/>
              <w:spacing w:before="47" w:line="259" w:lineRule="auto"/>
              <w:ind w:right="220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Повторение 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обобщение</w:t>
            </w:r>
            <w:r w:rsidRPr="00475113">
              <w:rPr>
                <w:spacing w:val="-1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основных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понятий и методов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курса</w:t>
            </w:r>
            <w:r w:rsidRPr="00475113">
              <w:rPr>
                <w:spacing w:val="-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7</w:t>
            </w:r>
            <w:r w:rsidRPr="00475113">
              <w:rPr>
                <w:spacing w:val="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класса</w:t>
            </w:r>
          </w:p>
        </w:tc>
        <w:tc>
          <w:tcPr>
            <w:tcW w:w="7340" w:type="dxa"/>
          </w:tcPr>
          <w:p w:rsidR="007F4B53" w:rsidRPr="00475113" w:rsidRDefault="007F4B53" w:rsidP="0086426B">
            <w:pPr>
              <w:pStyle w:val="TableParagraph"/>
              <w:spacing w:before="47" w:line="256" w:lineRule="auto"/>
              <w:ind w:right="489"/>
              <w:rPr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Решать</w:t>
            </w:r>
            <w:r w:rsidRPr="00475113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475113">
              <w:rPr>
                <w:b/>
                <w:sz w:val="24"/>
                <w:szCs w:val="24"/>
              </w:rPr>
              <w:t>задачи</w:t>
            </w:r>
            <w:r w:rsidRPr="00475113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на</w:t>
            </w:r>
            <w:r w:rsidRPr="00475113">
              <w:rPr>
                <w:spacing w:val="-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повторение,</w:t>
            </w:r>
            <w:r w:rsidRPr="00475113">
              <w:rPr>
                <w:spacing w:val="-3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иллюстрирующие</w:t>
            </w:r>
            <w:r w:rsidRPr="00475113">
              <w:rPr>
                <w:spacing w:val="-6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связи</w:t>
            </w:r>
            <w:r w:rsidRPr="00475113">
              <w:rPr>
                <w:spacing w:val="-67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между</w:t>
            </w:r>
            <w:r w:rsidRPr="00475113">
              <w:rPr>
                <w:spacing w:val="-1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различными</w:t>
            </w:r>
            <w:r w:rsidRPr="00475113">
              <w:rPr>
                <w:spacing w:val="2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частями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z w:val="24"/>
                <w:szCs w:val="24"/>
              </w:rPr>
              <w:t>курса</w:t>
            </w:r>
          </w:p>
        </w:tc>
      </w:tr>
      <w:tr w:rsidR="007F4B53" w:rsidRPr="00475113" w:rsidTr="0086426B">
        <w:trPr>
          <w:trHeight w:val="868"/>
        </w:trPr>
        <w:tc>
          <w:tcPr>
            <w:tcW w:w="3256" w:type="dxa"/>
          </w:tcPr>
          <w:p w:rsidR="007F4B53" w:rsidRPr="00475113" w:rsidRDefault="007F4B53" w:rsidP="0086426B">
            <w:pPr>
              <w:pStyle w:val="TableParagraph"/>
              <w:spacing w:before="47" w:line="256" w:lineRule="auto"/>
              <w:ind w:left="9" w:right="52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ОБЩЕЕ КОЛИЧЕСТВО</w:t>
            </w:r>
            <w:r w:rsidRPr="00475113">
              <w:rPr>
                <w:spacing w:val="1"/>
                <w:sz w:val="24"/>
                <w:szCs w:val="24"/>
              </w:rPr>
              <w:t xml:space="preserve"> </w:t>
            </w:r>
            <w:r w:rsidRPr="00475113">
              <w:rPr>
                <w:spacing w:val="-4"/>
                <w:sz w:val="24"/>
                <w:szCs w:val="24"/>
              </w:rPr>
              <w:t>ЧАСОВ</w:t>
            </w:r>
            <w:r w:rsidRPr="00475113">
              <w:rPr>
                <w:spacing w:val="-12"/>
                <w:sz w:val="24"/>
                <w:szCs w:val="24"/>
              </w:rPr>
              <w:t xml:space="preserve"> </w:t>
            </w:r>
            <w:r w:rsidRPr="00475113">
              <w:rPr>
                <w:spacing w:val="-4"/>
                <w:sz w:val="24"/>
                <w:szCs w:val="24"/>
              </w:rPr>
              <w:t>ПО</w:t>
            </w:r>
            <w:r w:rsidRPr="00475113">
              <w:rPr>
                <w:spacing w:val="-13"/>
                <w:sz w:val="24"/>
                <w:szCs w:val="24"/>
              </w:rPr>
              <w:t xml:space="preserve"> </w:t>
            </w:r>
            <w:r w:rsidRPr="00475113">
              <w:rPr>
                <w:spacing w:val="-4"/>
                <w:sz w:val="24"/>
                <w:szCs w:val="24"/>
              </w:rPr>
              <w:t>ПРОГРАММЕ</w:t>
            </w:r>
          </w:p>
        </w:tc>
        <w:tc>
          <w:tcPr>
            <w:tcW w:w="1419" w:type="dxa"/>
          </w:tcPr>
          <w:p w:rsidR="007F4B53" w:rsidRPr="00475113" w:rsidRDefault="007F4B53" w:rsidP="0086426B">
            <w:pPr>
              <w:pStyle w:val="TableParagraph"/>
              <w:spacing w:before="47"/>
              <w:ind w:left="476" w:right="455"/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68</w:t>
            </w:r>
          </w:p>
        </w:tc>
        <w:tc>
          <w:tcPr>
            <w:tcW w:w="2975" w:type="dxa"/>
          </w:tcPr>
          <w:p w:rsidR="007F4B53" w:rsidRPr="00475113" w:rsidRDefault="007F4B53" w:rsidP="0086426B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7340" w:type="dxa"/>
          </w:tcPr>
          <w:p w:rsidR="007F4B53" w:rsidRPr="00475113" w:rsidRDefault="007F4B53" w:rsidP="0086426B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</w:tbl>
    <w:p w:rsidR="007F4B53" w:rsidRPr="00475113" w:rsidRDefault="0086426B" w:rsidP="007F4B53">
      <w:pPr>
        <w:rPr>
          <w:sz w:val="24"/>
          <w:szCs w:val="24"/>
        </w:rPr>
        <w:sectPr w:rsidR="007F4B53" w:rsidRPr="00475113">
          <w:pgSz w:w="16850" w:h="11910" w:orient="landscape"/>
          <w:pgMar w:top="1140" w:right="600" w:bottom="940" w:left="1020" w:header="710" w:footer="755" w:gutter="0"/>
          <w:cols w:space="720"/>
        </w:sectPr>
      </w:pPr>
      <w:r w:rsidRPr="00475113">
        <w:rPr>
          <w:sz w:val="24"/>
          <w:szCs w:val="24"/>
        </w:rPr>
        <w:t xml:space="preserve"> </w:t>
      </w:r>
    </w:p>
    <w:p w:rsidR="0086426B" w:rsidRPr="00475113" w:rsidRDefault="0086426B" w:rsidP="0086426B">
      <w:pPr>
        <w:rPr>
          <w:b/>
          <w:color w:val="000000" w:themeColor="text1"/>
          <w:sz w:val="24"/>
          <w:szCs w:val="24"/>
        </w:rPr>
      </w:pPr>
      <w:r w:rsidRPr="00475113">
        <w:rPr>
          <w:b/>
          <w:color w:val="000000" w:themeColor="text1"/>
          <w:sz w:val="24"/>
          <w:szCs w:val="24"/>
        </w:rPr>
        <w:lastRenderedPageBreak/>
        <w:t xml:space="preserve">                                    Календарно -тематическое планиров</w:t>
      </w:r>
      <w:r w:rsidR="001F1005" w:rsidRPr="00475113">
        <w:rPr>
          <w:b/>
          <w:color w:val="000000" w:themeColor="text1"/>
          <w:sz w:val="24"/>
          <w:szCs w:val="24"/>
        </w:rPr>
        <w:t>ание по геометрии 7 класс к УМК</w:t>
      </w:r>
      <w:r w:rsidRPr="00475113">
        <w:rPr>
          <w:b/>
          <w:color w:val="000000" w:themeColor="text1"/>
          <w:sz w:val="24"/>
          <w:szCs w:val="24"/>
        </w:rPr>
        <w:t xml:space="preserve"> Л.С. </w:t>
      </w:r>
      <w:proofErr w:type="spellStart"/>
      <w:r w:rsidRPr="00475113">
        <w:rPr>
          <w:b/>
          <w:color w:val="000000" w:themeColor="text1"/>
          <w:sz w:val="24"/>
          <w:szCs w:val="24"/>
        </w:rPr>
        <w:t>Атанасян</w:t>
      </w:r>
      <w:proofErr w:type="spellEnd"/>
      <w:r w:rsidRPr="00475113">
        <w:rPr>
          <w:b/>
          <w:color w:val="000000" w:themeColor="text1"/>
          <w:sz w:val="24"/>
          <w:szCs w:val="24"/>
        </w:rPr>
        <w:t xml:space="preserve"> и др.</w:t>
      </w:r>
    </w:p>
    <w:p w:rsidR="0086426B" w:rsidRPr="00475113" w:rsidRDefault="0086426B" w:rsidP="0086426B">
      <w:pPr>
        <w:jc w:val="center"/>
        <w:rPr>
          <w:b/>
          <w:color w:val="000000" w:themeColor="text1"/>
          <w:sz w:val="24"/>
          <w:szCs w:val="24"/>
        </w:rPr>
      </w:pPr>
    </w:p>
    <w:tbl>
      <w:tblPr>
        <w:tblStyle w:val="aff0"/>
        <w:tblW w:w="15961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1417"/>
        <w:gridCol w:w="851"/>
        <w:gridCol w:w="1388"/>
        <w:gridCol w:w="5926"/>
        <w:gridCol w:w="1843"/>
        <w:gridCol w:w="4536"/>
      </w:tblGrid>
      <w:tr w:rsidR="002F084D" w:rsidRPr="00475113" w:rsidTr="002F084D">
        <w:trPr>
          <w:trHeight w:val="1312"/>
        </w:trPr>
        <w:tc>
          <w:tcPr>
            <w:tcW w:w="1417" w:type="dxa"/>
          </w:tcPr>
          <w:p w:rsidR="002F084D" w:rsidRPr="00475113" w:rsidRDefault="002F084D" w:rsidP="0086426B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№ урока в году</w:t>
            </w:r>
          </w:p>
        </w:tc>
        <w:tc>
          <w:tcPr>
            <w:tcW w:w="851" w:type="dxa"/>
          </w:tcPr>
          <w:p w:rsidR="002F084D" w:rsidRPr="00475113" w:rsidRDefault="002F084D" w:rsidP="0086426B">
            <w:pPr>
              <w:ind w:left="-150" w:right="-84"/>
              <w:jc w:val="center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№ урока в теме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ind w:left="-150" w:right="-84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Дата проведения</w:t>
            </w:r>
          </w:p>
        </w:tc>
        <w:tc>
          <w:tcPr>
            <w:tcW w:w="5926" w:type="dxa"/>
          </w:tcPr>
          <w:p w:rsidR="002F084D" w:rsidRPr="00475113" w:rsidRDefault="002F084D" w:rsidP="0086426B">
            <w:pPr>
              <w:ind w:left="-150" w:right="-84"/>
              <w:jc w:val="center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Наименование раздела программы, тема урока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Контрольные мероприятия</w:t>
            </w:r>
          </w:p>
        </w:tc>
        <w:tc>
          <w:tcPr>
            <w:tcW w:w="4536" w:type="dxa"/>
          </w:tcPr>
          <w:p w:rsidR="002F084D" w:rsidRPr="00475113" w:rsidRDefault="002F084D" w:rsidP="0086426B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Домашнее задание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Прямая и отрезок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п.1-2; к/в 1-4, №4, №6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F084D" w:rsidRDefault="002F084D" w:rsidP="00A1386E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 xml:space="preserve">Многоугольник, ломаная. </w:t>
            </w:r>
            <w:r>
              <w:rPr>
                <w:sz w:val="24"/>
                <w:szCs w:val="24"/>
              </w:rPr>
              <w:t>Луч и угол.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 3-4; №12, №13, № 15 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к\ в 4-6   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3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Сравнение отрезков и углов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п.5-6; к\ в 7-11, №18, №23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4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Измерение отрезков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п.7-8; 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к\ в 12-13,№24, №25, № 28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5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Измерение углов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Самостоятельная работа</w:t>
            </w: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п.9-10, №47 б , 49 № 50  к\ в 14-16 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6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Измерение углов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п.9-10, №52 , №53 к\ в 14-16 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7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Смежные и вертикальные углы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п.11;  № 61 а, в, д № 64 б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:rsidR="002F084D" w:rsidRDefault="002F084D" w:rsidP="0086426B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 xml:space="preserve">Смежные и вертикальные углы. </w:t>
            </w:r>
            <w:r w:rsidRPr="00475113">
              <w:rPr>
                <w:sz w:val="24"/>
                <w:szCs w:val="24"/>
              </w:rPr>
              <w:t>Перпендикулярные прямые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п.11-13</w:t>
            </w:r>
            <w:proofErr w:type="gramStart"/>
            <w:r w:rsidRPr="00475113">
              <w:rPr>
                <w:sz w:val="24"/>
                <w:szCs w:val="24"/>
              </w:rPr>
              <w:t xml:space="preserve"> ;</w:t>
            </w:r>
            <w:proofErr w:type="gramEnd"/>
          </w:p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к\ в 17-21 , №67 , №68</w:t>
            </w:r>
          </w:p>
        </w:tc>
      </w:tr>
      <w:tr w:rsidR="002F084D" w:rsidRPr="00475113" w:rsidTr="002F084D">
        <w:trPr>
          <w:trHeight w:val="274"/>
        </w:trPr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9</w:t>
            </w:r>
          </w:p>
        </w:tc>
        <w:tc>
          <w:tcPr>
            <w:tcW w:w="1388" w:type="dxa"/>
          </w:tcPr>
          <w:p w:rsidR="002F084D" w:rsidRDefault="002F084D" w:rsidP="0086426B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Смежные и вертикальные углы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п.1-13 № 75,</w:t>
            </w:r>
          </w:p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№ 76 а, № 80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:rsidR="002F084D" w:rsidRDefault="002F084D" w:rsidP="0086426B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Смежные и вертикальные углы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:rsidR="002F084D" w:rsidRDefault="002F084D" w:rsidP="0086426B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Смежные и вертикальные углы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:rsidR="002F084D" w:rsidRDefault="002F084D" w:rsidP="0086426B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 xml:space="preserve">Периметр и площадь фигур, составленных из прямоугольников. </w:t>
            </w:r>
            <w:r w:rsidRPr="00475113">
              <w:rPr>
                <w:sz w:val="24"/>
                <w:szCs w:val="24"/>
              </w:rPr>
              <w:t>Решение задач по теме « Измерение отрезков и углов»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13</w:t>
            </w:r>
          </w:p>
        </w:tc>
        <w:tc>
          <w:tcPr>
            <w:tcW w:w="1388" w:type="dxa"/>
          </w:tcPr>
          <w:p w:rsidR="002F084D" w:rsidRDefault="002F084D" w:rsidP="0086426B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 xml:space="preserve">Периметр и площадь фигур, составленных из прямоугольников.  </w:t>
            </w:r>
            <w:r w:rsidRPr="00475113">
              <w:rPr>
                <w:sz w:val="24"/>
                <w:szCs w:val="24"/>
              </w:rPr>
              <w:t>Решение задач по теме « Измерение отрезков и углов»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14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b/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 xml:space="preserve">Контрольная работа № 1 </w:t>
            </w:r>
            <w:r w:rsidRPr="00475113">
              <w:rPr>
                <w:b/>
                <w:i/>
                <w:sz w:val="24"/>
                <w:szCs w:val="24"/>
              </w:rPr>
              <w:t>«Начальные геометрические сведения»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повторить ответы на к\в 11, 13, 15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:rsidR="002F084D" w:rsidRDefault="002F084D" w:rsidP="00A1386E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Понятие о равных треугольниках и первичные представления о равных фигурах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п.14; к\в 1-2,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№89 б-в № 90 № 92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Первый признак равенства треугольников.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п.14, 15;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к\в 1-4, №99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3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Первый признак равенства треугольников.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повторить ответы на к\в 11, 13, 15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4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Перпендикуляр к прямой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П.16, к\в 5,6, №101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5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Медианы, биссектрисы и высоты треугольника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Самостоятельная работа</w:t>
            </w: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п.16-17; № 105, к\в 5-9 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6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Свойства   равнобедренного треугольника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п.16-18  </w:t>
            </w:r>
          </w:p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к\в 5-13; №107 № 111 № 112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7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Второй признак равенства треугольников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п.19; к\в 14  ; №122  № 124 № 125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Третий признак равенства треугольников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п.19,20; №136, №137 к\в 14-15; теорема 2.3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9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Второй и третий признаки равенства треугольников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п.19,20, к\в 14-15 ; №128  №129 № 141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Второй и третий признаки равенства треугольников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п.19,20,  к\в 14-15 ; №135 № 132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Окружность 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21, к\в 16-21 № 149</w:t>
            </w:r>
          </w:p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№ 154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Построения циркулем и линейкой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Самостоятельная работа</w:t>
            </w: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п.20,21; к\в1;</w:t>
            </w:r>
          </w:p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теорема 3.1; №1, №3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3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Примеры задач на построение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21-23 № 152 № 155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145959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145959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4</w:t>
            </w:r>
          </w:p>
        </w:tc>
        <w:tc>
          <w:tcPr>
            <w:tcW w:w="1388" w:type="dxa"/>
          </w:tcPr>
          <w:p w:rsidR="002F084D" w:rsidRDefault="002F084D" w:rsidP="00145959">
            <w:pPr>
              <w:ind w:left="135"/>
              <w:rPr>
                <w:color w:val="000000"/>
                <w:sz w:val="24"/>
              </w:rPr>
            </w:pPr>
          </w:p>
        </w:tc>
        <w:tc>
          <w:tcPr>
            <w:tcW w:w="5926" w:type="dxa"/>
            <w:vAlign w:val="center"/>
          </w:tcPr>
          <w:p w:rsidR="002F084D" w:rsidRDefault="002F084D" w:rsidP="00145959">
            <w:pPr>
              <w:ind w:left="135"/>
            </w:pPr>
            <w:r>
              <w:rPr>
                <w:color w:val="000000"/>
                <w:sz w:val="24"/>
              </w:rPr>
              <w:t>Равнобедренные и равносторонние треугольники</w:t>
            </w:r>
          </w:p>
        </w:tc>
        <w:tc>
          <w:tcPr>
            <w:tcW w:w="1843" w:type="dxa"/>
          </w:tcPr>
          <w:p w:rsidR="002F084D" w:rsidRPr="00475113" w:rsidRDefault="002F084D" w:rsidP="00145959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21-23 вопросы 1-21 № 156 № 161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145959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145959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5</w:t>
            </w:r>
          </w:p>
        </w:tc>
        <w:tc>
          <w:tcPr>
            <w:tcW w:w="1388" w:type="dxa"/>
          </w:tcPr>
          <w:p w:rsidR="002F084D" w:rsidRPr="00E46BA9" w:rsidRDefault="002F084D" w:rsidP="00145959">
            <w:pPr>
              <w:ind w:left="135"/>
              <w:rPr>
                <w:color w:val="000000"/>
                <w:sz w:val="24"/>
              </w:rPr>
            </w:pPr>
          </w:p>
        </w:tc>
        <w:tc>
          <w:tcPr>
            <w:tcW w:w="5926" w:type="dxa"/>
            <w:vAlign w:val="center"/>
          </w:tcPr>
          <w:p w:rsidR="002F084D" w:rsidRPr="00E46BA9" w:rsidRDefault="002F084D" w:rsidP="00145959">
            <w:pPr>
              <w:ind w:left="135"/>
            </w:pPr>
            <w:r w:rsidRPr="00E46BA9">
              <w:rPr>
                <w:color w:val="000000"/>
                <w:sz w:val="24"/>
              </w:rPr>
              <w:t>Признаки и свойства равнобедренного треугольника</w:t>
            </w:r>
          </w:p>
        </w:tc>
        <w:tc>
          <w:tcPr>
            <w:tcW w:w="1843" w:type="dxa"/>
          </w:tcPr>
          <w:p w:rsidR="002F084D" w:rsidRPr="00475113" w:rsidRDefault="002F084D" w:rsidP="00145959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вопросы 1-21 № 159 № 162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145959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145959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6</w:t>
            </w:r>
          </w:p>
        </w:tc>
        <w:tc>
          <w:tcPr>
            <w:tcW w:w="1388" w:type="dxa"/>
          </w:tcPr>
          <w:p w:rsidR="002F084D" w:rsidRPr="00E46BA9" w:rsidRDefault="002F084D" w:rsidP="00145959">
            <w:pPr>
              <w:ind w:left="135"/>
              <w:rPr>
                <w:color w:val="000000"/>
                <w:sz w:val="24"/>
              </w:rPr>
            </w:pPr>
          </w:p>
        </w:tc>
        <w:tc>
          <w:tcPr>
            <w:tcW w:w="5926" w:type="dxa"/>
            <w:vAlign w:val="center"/>
          </w:tcPr>
          <w:p w:rsidR="002F084D" w:rsidRPr="00E46BA9" w:rsidRDefault="002F084D" w:rsidP="00145959">
            <w:pPr>
              <w:ind w:left="135"/>
            </w:pPr>
            <w:r w:rsidRPr="00E46BA9">
              <w:rPr>
                <w:color w:val="000000"/>
                <w:sz w:val="24"/>
              </w:rPr>
              <w:t>Признаки и свойства равнобедренного треугольника</w:t>
            </w:r>
          </w:p>
        </w:tc>
        <w:tc>
          <w:tcPr>
            <w:tcW w:w="1843" w:type="dxa"/>
          </w:tcPr>
          <w:p w:rsidR="002F084D" w:rsidRPr="00475113" w:rsidRDefault="002F084D" w:rsidP="00145959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п.21-23 № 184 № 167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145959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145959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7</w:t>
            </w:r>
          </w:p>
        </w:tc>
        <w:tc>
          <w:tcPr>
            <w:tcW w:w="1388" w:type="dxa"/>
          </w:tcPr>
          <w:p w:rsidR="002F084D" w:rsidRPr="00E46BA9" w:rsidRDefault="002F084D" w:rsidP="00145959">
            <w:pPr>
              <w:ind w:left="135"/>
              <w:rPr>
                <w:color w:val="000000"/>
                <w:sz w:val="24"/>
              </w:rPr>
            </w:pPr>
          </w:p>
        </w:tc>
        <w:tc>
          <w:tcPr>
            <w:tcW w:w="5926" w:type="dxa"/>
            <w:vAlign w:val="center"/>
          </w:tcPr>
          <w:p w:rsidR="002F084D" w:rsidRPr="00E46BA9" w:rsidRDefault="002F084D" w:rsidP="00145959">
            <w:pPr>
              <w:ind w:left="135"/>
            </w:pPr>
            <w:r w:rsidRPr="00E46BA9">
              <w:rPr>
                <w:color w:val="000000"/>
                <w:sz w:val="24"/>
              </w:rPr>
              <w:t>Признаки и свойства равнобедренного треугольника</w:t>
            </w:r>
          </w:p>
        </w:tc>
        <w:tc>
          <w:tcPr>
            <w:tcW w:w="1843" w:type="dxa"/>
          </w:tcPr>
          <w:p w:rsidR="002F084D" w:rsidRPr="00475113" w:rsidRDefault="002F084D" w:rsidP="00145959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145959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145959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Решение задач по теме          </w:t>
            </w:r>
          </w:p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«Треугольники»</w:t>
            </w:r>
          </w:p>
        </w:tc>
        <w:tc>
          <w:tcPr>
            <w:tcW w:w="1843" w:type="dxa"/>
          </w:tcPr>
          <w:p w:rsidR="002F084D" w:rsidRPr="00475113" w:rsidRDefault="002F084D" w:rsidP="00145959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145959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145959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9</w:t>
            </w:r>
          </w:p>
        </w:tc>
        <w:tc>
          <w:tcPr>
            <w:tcW w:w="1388" w:type="dxa"/>
          </w:tcPr>
          <w:p w:rsidR="002F084D" w:rsidRPr="00E46BA9" w:rsidRDefault="002F084D" w:rsidP="00145959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E46BA9">
              <w:rPr>
                <w:color w:val="000000"/>
                <w:sz w:val="24"/>
              </w:rPr>
              <w:t>Прямоугольный треугольник с углом в 30°</w:t>
            </w:r>
            <w:r>
              <w:rPr>
                <w:color w:val="000000"/>
                <w:sz w:val="24"/>
              </w:rPr>
              <w:t xml:space="preserve">. </w:t>
            </w:r>
            <w:r w:rsidRPr="00475113">
              <w:rPr>
                <w:sz w:val="24"/>
                <w:szCs w:val="24"/>
              </w:rPr>
              <w:t xml:space="preserve">Решение задач по теме          </w:t>
            </w:r>
          </w:p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«Треугольники»</w:t>
            </w:r>
          </w:p>
        </w:tc>
        <w:tc>
          <w:tcPr>
            <w:tcW w:w="1843" w:type="dxa"/>
          </w:tcPr>
          <w:p w:rsidR="002F084D" w:rsidRPr="00475113" w:rsidRDefault="002F084D" w:rsidP="00145959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145959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E10D06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:rsidR="002F084D" w:rsidRPr="00E46BA9" w:rsidRDefault="002F084D" w:rsidP="00E10D06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E10D06">
            <w:pPr>
              <w:rPr>
                <w:sz w:val="24"/>
                <w:szCs w:val="24"/>
              </w:rPr>
            </w:pPr>
            <w:r w:rsidRPr="00E46BA9">
              <w:rPr>
                <w:color w:val="000000"/>
                <w:sz w:val="24"/>
              </w:rPr>
              <w:t>Прямоугольный треугольник с углом в 30°</w:t>
            </w:r>
            <w:r>
              <w:rPr>
                <w:color w:val="000000"/>
                <w:sz w:val="24"/>
              </w:rPr>
              <w:t xml:space="preserve">. </w:t>
            </w:r>
            <w:r w:rsidRPr="00475113">
              <w:rPr>
                <w:sz w:val="24"/>
                <w:szCs w:val="24"/>
              </w:rPr>
              <w:t xml:space="preserve">Решение задач по теме          </w:t>
            </w:r>
          </w:p>
          <w:p w:rsidR="002F084D" w:rsidRPr="00475113" w:rsidRDefault="002F084D" w:rsidP="00E10D06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«Треугольники»</w:t>
            </w:r>
          </w:p>
        </w:tc>
        <w:tc>
          <w:tcPr>
            <w:tcW w:w="1843" w:type="dxa"/>
          </w:tcPr>
          <w:p w:rsidR="002F084D" w:rsidRPr="00475113" w:rsidRDefault="002F084D" w:rsidP="00E10D06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E10D06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E10D06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:rsidR="002F084D" w:rsidRPr="00E46BA9" w:rsidRDefault="002F084D" w:rsidP="00E10D06">
            <w:pPr>
              <w:rPr>
                <w:color w:val="000000"/>
                <w:sz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E10D06">
            <w:pPr>
              <w:rPr>
                <w:sz w:val="24"/>
                <w:szCs w:val="24"/>
              </w:rPr>
            </w:pPr>
            <w:r w:rsidRPr="00E46BA9">
              <w:rPr>
                <w:color w:val="000000"/>
                <w:sz w:val="24"/>
              </w:rPr>
              <w:t>Прямоугольный треугольник с углом в 30°</w:t>
            </w:r>
            <w:r>
              <w:rPr>
                <w:color w:val="000000"/>
                <w:sz w:val="24"/>
              </w:rPr>
              <w:t xml:space="preserve">. </w:t>
            </w:r>
            <w:r w:rsidRPr="00475113">
              <w:rPr>
                <w:sz w:val="24"/>
                <w:szCs w:val="24"/>
              </w:rPr>
              <w:t xml:space="preserve">Решение </w:t>
            </w:r>
            <w:r w:rsidRPr="00475113">
              <w:rPr>
                <w:sz w:val="24"/>
                <w:szCs w:val="24"/>
              </w:rPr>
              <w:lastRenderedPageBreak/>
              <w:t xml:space="preserve">задач по теме          </w:t>
            </w:r>
          </w:p>
          <w:p w:rsidR="002F084D" w:rsidRPr="00475113" w:rsidRDefault="002F084D" w:rsidP="00E10D06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«Треугольники»</w:t>
            </w:r>
          </w:p>
        </w:tc>
        <w:tc>
          <w:tcPr>
            <w:tcW w:w="1843" w:type="dxa"/>
          </w:tcPr>
          <w:p w:rsidR="002F084D" w:rsidRPr="00475113" w:rsidRDefault="002F084D" w:rsidP="00E10D06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E10D06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Задачи в тетради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b/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Контрольная работа № 2 «Треугольники</w:t>
            </w:r>
            <w:r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п.21-23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Определение параллельных прямых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24,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вопросы 1-3,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№ 188 №190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Признаки  параллельности двух прямых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Самостоятельная работа</w:t>
            </w: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24-25, вопросы 1-6 ,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№ 186 б № 194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3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Признаки  параллельности прямых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24-25, вопросы 1-6 № 193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4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Практические способы построения параллельных прямых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П.26, № 195, </w:t>
            </w:r>
          </w:p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к\в 1-6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5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Об аксиомах геометрии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27,  № 199 № 219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6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Аксиома параллельных прямых 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П.28, к\в  1-3, №197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F039E1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86426B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7</w:t>
            </w:r>
          </w:p>
        </w:tc>
        <w:tc>
          <w:tcPr>
            <w:tcW w:w="1388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Теоремы об углах, образованных двумя параллельными прямыми и секущей</w:t>
            </w:r>
          </w:p>
        </w:tc>
        <w:tc>
          <w:tcPr>
            <w:tcW w:w="1843" w:type="dxa"/>
          </w:tcPr>
          <w:p w:rsidR="002F084D" w:rsidRPr="00475113" w:rsidRDefault="002F084D" w:rsidP="0086426B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86426B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П.29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Теоремы об углах, образованных двумя параллельными прямыми и секущей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Самостоятельная работа</w:t>
            </w: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27-29 вопросы 7-15   № 203 а № 201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9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Углы с соответственно параллельными или перпендикулярными сторонами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П.30, вопросы 7-15   № 204 № 207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10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Углы с соответственно параллельными или перпендикулярными сторонами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П.30,  вопросы 7-15   № 209 № 210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11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Решение задач по теме «параллельные прямые»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п.27- 29; задача № 211аб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12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Решение задач по теме «параллельные прямые»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п.27- 29; задача № 214 № 215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13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Решение задач по теме «параллельные прямые»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№ 217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b/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Контрольная работа № 3 «Параллельные прямые»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п.27- 29;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Теорема о сумме  углов треугольника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 31, № </w:t>
            </w:r>
            <w:proofErr w:type="gramStart"/>
            <w:r w:rsidRPr="00475113">
              <w:rPr>
                <w:sz w:val="24"/>
                <w:szCs w:val="24"/>
              </w:rPr>
              <w:t>223</w:t>
            </w:r>
            <w:proofErr w:type="gramEnd"/>
            <w:r w:rsidRPr="00475113">
              <w:rPr>
                <w:sz w:val="24"/>
                <w:szCs w:val="24"/>
              </w:rPr>
              <w:t xml:space="preserve"> а № 227 а, 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№ 228 а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Теорема о сумме  углов треугольника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Самостоятельная работа</w:t>
            </w: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31, вопросы 1-2 № 234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3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Остроугольный, прямоугольный и тупоугольный треугольники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п.32; к\в1-5;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 № 230, № 231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4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Теорема о соотношениях  между сторонами и  углами  </w:t>
            </w:r>
            <w:r w:rsidRPr="00475113">
              <w:rPr>
                <w:sz w:val="24"/>
                <w:szCs w:val="24"/>
              </w:rPr>
              <w:lastRenderedPageBreak/>
              <w:t>треугольника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п.33; № 209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5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Решение задач по теме «Соотношения между сторонами и  углами  треугольника»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 31-34  вопросы 6-9 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b/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Контрольная работа № 4</w:t>
            </w:r>
            <w:r w:rsidRPr="00475113">
              <w:rPr>
                <w:b/>
                <w:i/>
                <w:sz w:val="24"/>
                <w:szCs w:val="24"/>
              </w:rPr>
              <w:t>«Соотношения между сторонами и углами треугольника»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31-34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вопросы 6-9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Некоторые свойства прямоугольных треугольников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П. 35 вопросы 10-13 ,№ 257, 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Признаки равенства прямоугольных треугольников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36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вопросы 14-17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№ 273 № 272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3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Признаки равенства прямоугольных треугольников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Самостоятельная работа</w:t>
            </w: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37, к\в 14-17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№ 280 прочитать п. 37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4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 xml:space="preserve">Расстояние от точки до прямой. 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П.38, № 277, к\в 16-19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5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Расстояние между параллельными прямыми.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П.38, № 282, к\в 16-19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6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Построение треугольника по трём элементам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475113">
              <w:rPr>
                <w:color w:val="000000" w:themeColor="text1"/>
                <w:sz w:val="24"/>
                <w:szCs w:val="24"/>
              </w:rPr>
              <w:t>Самостоятельная работа</w:t>
            </w: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39,  вопросы 14-20 № 291 б-в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7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Решение задач по теме «Прямоугольные треугольники. Геометрические построения»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35-39</w:t>
            </w:r>
          </w:p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№ 315 б в г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b/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b/>
                <w:sz w:val="24"/>
                <w:szCs w:val="24"/>
              </w:rPr>
            </w:pPr>
            <w:r w:rsidRPr="00475113">
              <w:rPr>
                <w:b/>
                <w:sz w:val="24"/>
                <w:szCs w:val="24"/>
              </w:rPr>
              <w:t>Контрольная работа № 5 «Прямоугольные треугольники. Геометрические построения»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П. 35-39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1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Повторение. Треугольники.  Параллельные прямые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индивидуальное задание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Повторение. Соотношение между сторонами и углами треугольника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индивидуальное задание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3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Прямоугольные треугольники. Геометрические построения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индивидуальное задание</w:t>
            </w:r>
          </w:p>
        </w:tc>
      </w:tr>
      <w:tr w:rsidR="002F084D" w:rsidRPr="00475113" w:rsidTr="002F084D">
        <w:tc>
          <w:tcPr>
            <w:tcW w:w="1417" w:type="dxa"/>
          </w:tcPr>
          <w:p w:rsidR="002F084D" w:rsidRPr="00475113" w:rsidRDefault="002F084D" w:rsidP="00A1386E">
            <w:pPr>
              <w:pStyle w:val="a7"/>
              <w:numPr>
                <w:ilvl w:val="0"/>
                <w:numId w:val="31"/>
              </w:num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2F084D" w:rsidRPr="00475113" w:rsidRDefault="002F084D" w:rsidP="00A1386E">
            <w:pPr>
              <w:jc w:val="center"/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4</w:t>
            </w:r>
          </w:p>
        </w:tc>
        <w:tc>
          <w:tcPr>
            <w:tcW w:w="1388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</w:p>
        </w:tc>
        <w:tc>
          <w:tcPr>
            <w:tcW w:w="592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Итоговый урок</w:t>
            </w:r>
          </w:p>
        </w:tc>
        <w:tc>
          <w:tcPr>
            <w:tcW w:w="1843" w:type="dxa"/>
          </w:tcPr>
          <w:p w:rsidR="002F084D" w:rsidRPr="00475113" w:rsidRDefault="002F084D" w:rsidP="00A1386E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</w:tcPr>
          <w:p w:rsidR="002F084D" w:rsidRPr="00475113" w:rsidRDefault="002F084D" w:rsidP="00A1386E">
            <w:pPr>
              <w:rPr>
                <w:sz w:val="24"/>
                <w:szCs w:val="24"/>
              </w:rPr>
            </w:pPr>
            <w:r w:rsidRPr="00475113">
              <w:rPr>
                <w:sz w:val="24"/>
                <w:szCs w:val="24"/>
              </w:rPr>
              <w:t>индивидуальное задание</w:t>
            </w:r>
          </w:p>
        </w:tc>
      </w:tr>
    </w:tbl>
    <w:p w:rsidR="0086426B" w:rsidRDefault="0086426B" w:rsidP="0086426B">
      <w:pPr>
        <w:jc w:val="center"/>
        <w:rPr>
          <w:color w:val="000000" w:themeColor="text1"/>
          <w:sz w:val="24"/>
          <w:szCs w:val="24"/>
        </w:rPr>
      </w:pPr>
    </w:p>
    <w:p w:rsidR="00792609" w:rsidRDefault="00792609" w:rsidP="0086426B">
      <w:pPr>
        <w:jc w:val="center"/>
        <w:rPr>
          <w:color w:val="000000" w:themeColor="text1"/>
          <w:sz w:val="24"/>
          <w:szCs w:val="24"/>
        </w:rPr>
      </w:pPr>
    </w:p>
    <w:p w:rsidR="00792609" w:rsidRDefault="00792609" w:rsidP="00792609">
      <w:pPr>
        <w:jc w:val="center"/>
        <w:rPr>
          <w:b/>
          <w:sz w:val="28"/>
        </w:rPr>
      </w:pPr>
    </w:p>
    <w:p w:rsidR="00792609" w:rsidRDefault="00792609" w:rsidP="00792609">
      <w:pPr>
        <w:jc w:val="center"/>
        <w:rPr>
          <w:b/>
          <w:sz w:val="28"/>
        </w:rPr>
      </w:pPr>
    </w:p>
    <w:p w:rsidR="00792609" w:rsidRDefault="00792609" w:rsidP="00792609">
      <w:pPr>
        <w:jc w:val="center"/>
        <w:rPr>
          <w:b/>
          <w:sz w:val="28"/>
        </w:rPr>
      </w:pPr>
    </w:p>
    <w:p w:rsidR="00792609" w:rsidRDefault="00792609" w:rsidP="00792609">
      <w:pPr>
        <w:jc w:val="center"/>
        <w:rPr>
          <w:b/>
          <w:sz w:val="28"/>
        </w:rPr>
      </w:pPr>
    </w:p>
    <w:p w:rsidR="00792609" w:rsidRDefault="00792609" w:rsidP="00792609">
      <w:pPr>
        <w:jc w:val="center"/>
        <w:rPr>
          <w:b/>
          <w:sz w:val="28"/>
        </w:rPr>
      </w:pPr>
    </w:p>
    <w:p w:rsidR="00792609" w:rsidRDefault="00792609" w:rsidP="00792609">
      <w:pPr>
        <w:jc w:val="center"/>
        <w:rPr>
          <w:b/>
          <w:sz w:val="28"/>
        </w:rPr>
      </w:pPr>
    </w:p>
    <w:p w:rsidR="00E34A61" w:rsidRPr="00475113" w:rsidRDefault="00E34A61">
      <w:pPr>
        <w:rPr>
          <w:sz w:val="24"/>
          <w:szCs w:val="24"/>
        </w:rPr>
        <w:sectPr w:rsidR="00E34A61" w:rsidRPr="00475113" w:rsidSect="0086426B">
          <w:pgSz w:w="16850" w:h="11900" w:orient="landscape"/>
          <w:pgMar w:top="284" w:right="500" w:bottom="440" w:left="280" w:header="720" w:footer="720" w:gutter="0"/>
          <w:cols w:space="720"/>
          <w:docGrid w:linePitch="299"/>
        </w:sectPr>
      </w:pPr>
      <w:bookmarkStart w:id="1" w:name="_GoBack"/>
      <w:bookmarkEnd w:id="1"/>
    </w:p>
    <w:p w:rsidR="009666A6" w:rsidRPr="00475113" w:rsidRDefault="009666A6" w:rsidP="009666A6">
      <w:pPr>
        <w:spacing w:after="320" w:line="228" w:lineRule="auto"/>
        <w:rPr>
          <w:b/>
          <w:color w:val="000000"/>
          <w:sz w:val="24"/>
          <w:szCs w:val="24"/>
        </w:rPr>
      </w:pPr>
    </w:p>
    <w:p w:rsidR="00034277" w:rsidRPr="00475113" w:rsidRDefault="00C14089">
      <w:pPr>
        <w:spacing w:before="64"/>
        <w:ind w:left="104"/>
        <w:rPr>
          <w:b/>
          <w:sz w:val="24"/>
          <w:szCs w:val="24"/>
        </w:rPr>
      </w:pPr>
      <w:r w:rsidRPr="00475113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422910</wp:posOffset>
                </wp:positionH>
                <wp:positionV relativeFrom="paragraph">
                  <wp:posOffset>290195</wp:posOffset>
                </wp:positionV>
                <wp:extent cx="6707505" cy="7620"/>
                <wp:effectExtent l="0" t="0" r="0" b="0"/>
                <wp:wrapTopAndBottom/>
                <wp:docPr id="2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750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BA7F943" id="Rectangle 3" o:spid="_x0000_s1026" style="position:absolute;margin-left:33.3pt;margin-top:22.85pt;width:528.15pt;height:.6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" fillcolor="black" stroked="f">
                <w10:wrap type="topAndBottom" anchorx="page"/>
              </v:rect>
            </w:pict>
          </mc:Fallback>
        </mc:AlternateContent>
      </w:r>
      <w:r w:rsidRPr="00475113">
        <w:rPr>
          <w:b/>
          <w:spacing w:val="-1"/>
          <w:sz w:val="24"/>
          <w:szCs w:val="24"/>
        </w:rPr>
        <w:t>УЧЕБНО-МЕТОДИЧЕСКОЕ</w:t>
      </w:r>
      <w:r w:rsidRPr="00475113">
        <w:rPr>
          <w:b/>
          <w:spacing w:val="-12"/>
          <w:sz w:val="24"/>
          <w:szCs w:val="24"/>
        </w:rPr>
        <w:t xml:space="preserve"> </w:t>
      </w:r>
      <w:r w:rsidRPr="00475113">
        <w:rPr>
          <w:b/>
          <w:spacing w:val="-1"/>
          <w:sz w:val="24"/>
          <w:szCs w:val="24"/>
        </w:rPr>
        <w:t>ОБЕСПЕЧЕНИЕ</w:t>
      </w:r>
      <w:r w:rsidRPr="00475113">
        <w:rPr>
          <w:b/>
          <w:spacing w:val="-10"/>
          <w:sz w:val="24"/>
          <w:szCs w:val="24"/>
        </w:rPr>
        <w:t xml:space="preserve"> </w:t>
      </w:r>
      <w:r w:rsidRPr="00475113">
        <w:rPr>
          <w:b/>
          <w:sz w:val="24"/>
          <w:szCs w:val="24"/>
        </w:rPr>
        <w:t>ОБРАЗОВАТЕЛЬНОГО</w:t>
      </w:r>
      <w:r w:rsidRPr="00475113">
        <w:rPr>
          <w:b/>
          <w:spacing w:val="-12"/>
          <w:sz w:val="24"/>
          <w:szCs w:val="24"/>
        </w:rPr>
        <w:t xml:space="preserve"> </w:t>
      </w:r>
      <w:r w:rsidRPr="00475113">
        <w:rPr>
          <w:b/>
          <w:sz w:val="24"/>
          <w:szCs w:val="24"/>
        </w:rPr>
        <w:t>ПРОЦЕССА</w:t>
      </w:r>
    </w:p>
    <w:p w:rsidR="00034277" w:rsidRPr="00475113" w:rsidRDefault="00C14089">
      <w:pPr>
        <w:pStyle w:val="1"/>
        <w:spacing w:before="149"/>
        <w:ind w:left="104"/>
      </w:pPr>
      <w:r w:rsidRPr="00475113">
        <w:t>ОБЯЗАТЕЛЬНЫЕ</w:t>
      </w:r>
      <w:r w:rsidRPr="00475113">
        <w:rPr>
          <w:spacing w:val="-9"/>
        </w:rPr>
        <w:t xml:space="preserve"> </w:t>
      </w:r>
      <w:r w:rsidRPr="00475113">
        <w:t>УЧЕБНЫЕ</w:t>
      </w:r>
      <w:r w:rsidRPr="00475113">
        <w:rPr>
          <w:spacing w:val="-9"/>
        </w:rPr>
        <w:t xml:space="preserve"> </w:t>
      </w:r>
      <w:r w:rsidRPr="00475113">
        <w:t>МАТЕРИАЛЫ</w:t>
      </w:r>
      <w:r w:rsidRPr="00475113">
        <w:rPr>
          <w:spacing w:val="-10"/>
        </w:rPr>
        <w:t xml:space="preserve"> </w:t>
      </w:r>
      <w:r w:rsidRPr="00475113">
        <w:t>ДЛЯ</w:t>
      </w:r>
      <w:r w:rsidRPr="00475113">
        <w:rPr>
          <w:spacing w:val="-10"/>
        </w:rPr>
        <w:t xml:space="preserve"> </w:t>
      </w:r>
      <w:r w:rsidRPr="00475113">
        <w:t>УЧЕНИКА</w:t>
      </w:r>
    </w:p>
    <w:p w:rsidR="00034277" w:rsidRPr="00475113" w:rsidRDefault="00C14089">
      <w:pPr>
        <w:pStyle w:val="a5"/>
        <w:spacing w:before="148" w:line="292" w:lineRule="auto"/>
        <w:ind w:left="104" w:right="638"/>
      </w:pPr>
      <w:proofErr w:type="spellStart"/>
      <w:r w:rsidRPr="00475113">
        <w:t>Атанасян</w:t>
      </w:r>
      <w:proofErr w:type="spellEnd"/>
      <w:r w:rsidRPr="00475113">
        <w:t xml:space="preserve"> Л.С., Бутузов В.Ф., Кадомцев С.Б. и другие Геометрия 7–9 класс Акционерное общество</w:t>
      </w:r>
      <w:r w:rsidRPr="00475113">
        <w:rPr>
          <w:spacing w:val="-57"/>
        </w:rPr>
        <w:t xml:space="preserve"> </w:t>
      </w:r>
      <w:r w:rsidRPr="00475113">
        <w:t>"Издательство</w:t>
      </w:r>
      <w:r w:rsidRPr="00475113">
        <w:rPr>
          <w:spacing w:val="-1"/>
        </w:rPr>
        <w:t xml:space="preserve"> </w:t>
      </w:r>
      <w:r w:rsidRPr="00475113">
        <w:t>"Просвещение";</w:t>
      </w:r>
    </w:p>
    <w:p w:rsidR="00034277" w:rsidRPr="00475113" w:rsidRDefault="00C14089">
      <w:pPr>
        <w:pStyle w:val="a5"/>
        <w:spacing w:before="2"/>
        <w:ind w:left="104"/>
      </w:pPr>
      <w:r w:rsidRPr="00475113">
        <w:t>Введите</w:t>
      </w:r>
      <w:r w:rsidRPr="00475113">
        <w:rPr>
          <w:spacing w:val="-7"/>
        </w:rPr>
        <w:t xml:space="preserve"> </w:t>
      </w:r>
      <w:r w:rsidRPr="00475113">
        <w:t>свой</w:t>
      </w:r>
      <w:r w:rsidRPr="00475113">
        <w:rPr>
          <w:spacing w:val="-5"/>
        </w:rPr>
        <w:t xml:space="preserve"> </w:t>
      </w:r>
      <w:r w:rsidRPr="00475113">
        <w:t>вариант:</w:t>
      </w:r>
    </w:p>
    <w:p w:rsidR="00034277" w:rsidRPr="00475113" w:rsidRDefault="00034277">
      <w:pPr>
        <w:pStyle w:val="a5"/>
        <w:spacing w:before="1"/>
      </w:pPr>
    </w:p>
    <w:p w:rsidR="00034277" w:rsidRPr="00475113" w:rsidRDefault="00C14089">
      <w:pPr>
        <w:pStyle w:val="1"/>
        <w:ind w:left="104"/>
      </w:pPr>
      <w:r w:rsidRPr="00475113">
        <w:t>МЕТОДИЧЕСКИЕ</w:t>
      </w:r>
      <w:r w:rsidRPr="00475113">
        <w:rPr>
          <w:spacing w:val="-9"/>
        </w:rPr>
        <w:t xml:space="preserve"> </w:t>
      </w:r>
      <w:r w:rsidRPr="00475113">
        <w:t>МАТЕРИАЛЫ</w:t>
      </w:r>
      <w:r w:rsidRPr="00475113">
        <w:rPr>
          <w:spacing w:val="-8"/>
        </w:rPr>
        <w:t xml:space="preserve"> </w:t>
      </w:r>
      <w:r w:rsidRPr="00475113">
        <w:t>ДЛЯ</w:t>
      </w:r>
      <w:r w:rsidRPr="00475113">
        <w:rPr>
          <w:spacing w:val="-9"/>
        </w:rPr>
        <w:t xml:space="preserve"> </w:t>
      </w:r>
      <w:r w:rsidRPr="00475113">
        <w:t>УЧИТЕЛЯ</w:t>
      </w:r>
    </w:p>
    <w:p w:rsidR="00034277" w:rsidRPr="00475113" w:rsidRDefault="00C14089">
      <w:pPr>
        <w:pStyle w:val="a5"/>
        <w:spacing w:before="152" w:line="292" w:lineRule="auto"/>
        <w:ind w:left="104" w:right="2907"/>
      </w:pPr>
      <w:r w:rsidRPr="00475113">
        <w:t>Наглядные пособия (таблицы, схемы, чертежи, модели геометрических тел).</w:t>
      </w:r>
      <w:r w:rsidRPr="00475113">
        <w:rPr>
          <w:spacing w:val="-57"/>
        </w:rPr>
        <w:t xml:space="preserve"> </w:t>
      </w:r>
      <w:r w:rsidRPr="00475113">
        <w:t>Рабочая</w:t>
      </w:r>
      <w:r w:rsidRPr="00475113">
        <w:rPr>
          <w:spacing w:val="-3"/>
        </w:rPr>
        <w:t xml:space="preserve"> </w:t>
      </w:r>
      <w:r w:rsidRPr="00475113">
        <w:t>тетрадь</w:t>
      </w:r>
      <w:r w:rsidRPr="00475113">
        <w:rPr>
          <w:spacing w:val="1"/>
        </w:rPr>
        <w:t xml:space="preserve"> </w:t>
      </w:r>
      <w:r w:rsidRPr="00475113">
        <w:t>по геометрии</w:t>
      </w:r>
    </w:p>
    <w:p w:rsidR="00034277" w:rsidRPr="00475113" w:rsidRDefault="00C14089">
      <w:pPr>
        <w:pStyle w:val="1"/>
        <w:spacing w:before="193"/>
        <w:ind w:left="104"/>
      </w:pPr>
      <w:r w:rsidRPr="00475113">
        <w:t>ЦИФРОВЫЕ</w:t>
      </w:r>
      <w:r w:rsidRPr="00475113">
        <w:rPr>
          <w:spacing w:val="-11"/>
        </w:rPr>
        <w:t xml:space="preserve"> </w:t>
      </w:r>
      <w:r w:rsidRPr="00475113">
        <w:t>ОБРАЗОВАТЕЛЬНЫЕ</w:t>
      </w:r>
      <w:r w:rsidRPr="00475113">
        <w:rPr>
          <w:spacing w:val="-8"/>
        </w:rPr>
        <w:t xml:space="preserve"> </w:t>
      </w:r>
      <w:r w:rsidRPr="00475113">
        <w:t>РЕСУРСЫ</w:t>
      </w:r>
      <w:r w:rsidRPr="00475113">
        <w:rPr>
          <w:spacing w:val="-11"/>
        </w:rPr>
        <w:t xml:space="preserve"> </w:t>
      </w:r>
      <w:r w:rsidRPr="00475113">
        <w:t>И</w:t>
      </w:r>
      <w:r w:rsidRPr="00475113">
        <w:rPr>
          <w:spacing w:val="-9"/>
        </w:rPr>
        <w:t xml:space="preserve"> </w:t>
      </w:r>
      <w:r w:rsidRPr="00475113">
        <w:t>РЕСУРСЫ</w:t>
      </w:r>
      <w:r w:rsidRPr="00475113">
        <w:rPr>
          <w:spacing w:val="-9"/>
        </w:rPr>
        <w:t xml:space="preserve"> </w:t>
      </w:r>
      <w:r w:rsidRPr="00475113">
        <w:t>СЕТИ</w:t>
      </w:r>
      <w:r w:rsidRPr="00475113">
        <w:rPr>
          <w:spacing w:val="-10"/>
        </w:rPr>
        <w:t xml:space="preserve"> </w:t>
      </w:r>
      <w:r w:rsidRPr="00475113">
        <w:t>ИНТЕРНЕТ</w:t>
      </w:r>
    </w:p>
    <w:p w:rsidR="00034277" w:rsidRPr="00475113" w:rsidRDefault="00C14089">
      <w:pPr>
        <w:pStyle w:val="a7"/>
        <w:numPr>
          <w:ilvl w:val="0"/>
          <w:numId w:val="1"/>
        </w:numPr>
        <w:tabs>
          <w:tab w:val="left" w:pos="348"/>
        </w:tabs>
        <w:spacing w:before="151" w:line="292" w:lineRule="auto"/>
        <w:ind w:right="8687" w:firstLine="0"/>
        <w:rPr>
          <w:sz w:val="24"/>
          <w:szCs w:val="24"/>
        </w:rPr>
      </w:pPr>
      <w:r w:rsidRPr="00475113">
        <w:rPr>
          <w:sz w:val="24"/>
          <w:szCs w:val="24"/>
        </w:rPr>
        <w:t>Единая</w:t>
      </w:r>
      <w:r w:rsidRPr="00475113">
        <w:rPr>
          <w:spacing w:val="-13"/>
          <w:sz w:val="24"/>
          <w:szCs w:val="24"/>
        </w:rPr>
        <w:t xml:space="preserve"> </w:t>
      </w:r>
      <w:r w:rsidRPr="00475113">
        <w:rPr>
          <w:sz w:val="24"/>
          <w:szCs w:val="24"/>
        </w:rPr>
        <w:t>коллекция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цифровых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образовательных</w:t>
      </w:r>
      <w:r w:rsidRPr="00475113">
        <w:rPr>
          <w:spacing w:val="1"/>
          <w:sz w:val="24"/>
          <w:szCs w:val="24"/>
        </w:rPr>
        <w:t xml:space="preserve"> </w:t>
      </w:r>
      <w:r w:rsidRPr="00475113">
        <w:rPr>
          <w:sz w:val="24"/>
          <w:szCs w:val="24"/>
        </w:rPr>
        <w:t>ресурсов</w:t>
      </w:r>
    </w:p>
    <w:p w:rsidR="00034277" w:rsidRPr="00475113" w:rsidRDefault="00C14089">
      <w:pPr>
        <w:pStyle w:val="a5"/>
        <w:spacing w:line="292" w:lineRule="auto"/>
        <w:ind w:left="104" w:right="9035"/>
      </w:pPr>
      <w:r w:rsidRPr="00475113">
        <w:t>(</w:t>
      </w:r>
      <w:proofErr w:type="spellStart"/>
      <w:r w:rsidRPr="00475113">
        <w:t>school</w:t>
      </w:r>
      <w:proofErr w:type="spellEnd"/>
      <w:r w:rsidRPr="00475113">
        <w:t>-</w:t>
      </w:r>
      <w:r w:rsidRPr="00475113">
        <w:rPr>
          <w:spacing w:val="1"/>
        </w:rPr>
        <w:t xml:space="preserve"> </w:t>
      </w:r>
      <w:r w:rsidRPr="00475113">
        <w:rPr>
          <w:spacing w:val="-1"/>
        </w:rPr>
        <w:t>collection.edu.ru);</w:t>
      </w:r>
    </w:p>
    <w:p w:rsidR="00034277" w:rsidRPr="00475113" w:rsidRDefault="00C14089">
      <w:pPr>
        <w:pStyle w:val="a7"/>
        <w:numPr>
          <w:ilvl w:val="0"/>
          <w:numId w:val="1"/>
        </w:numPr>
        <w:tabs>
          <w:tab w:val="left" w:pos="348"/>
        </w:tabs>
        <w:spacing w:before="0" w:line="292" w:lineRule="auto"/>
        <w:ind w:right="9393" w:firstLine="0"/>
        <w:rPr>
          <w:sz w:val="24"/>
          <w:szCs w:val="24"/>
        </w:rPr>
      </w:pPr>
      <w:r w:rsidRPr="00475113">
        <w:rPr>
          <w:spacing w:val="-2"/>
          <w:sz w:val="24"/>
          <w:szCs w:val="24"/>
        </w:rPr>
        <w:t>Российская</w:t>
      </w:r>
      <w:r w:rsidRPr="00475113">
        <w:rPr>
          <w:spacing w:val="-57"/>
          <w:sz w:val="24"/>
          <w:szCs w:val="24"/>
        </w:rPr>
        <w:t xml:space="preserve"> </w:t>
      </w:r>
      <w:r w:rsidRPr="00475113">
        <w:rPr>
          <w:sz w:val="24"/>
          <w:szCs w:val="24"/>
        </w:rPr>
        <w:t>электронная</w:t>
      </w:r>
    </w:p>
    <w:p w:rsidR="00034277" w:rsidRPr="00475113" w:rsidRDefault="00C14089">
      <w:pPr>
        <w:pStyle w:val="a5"/>
        <w:ind w:left="104"/>
      </w:pPr>
      <w:r w:rsidRPr="00475113">
        <w:t>школа</w:t>
      </w:r>
      <w:r w:rsidRPr="00475113">
        <w:rPr>
          <w:spacing w:val="-7"/>
        </w:rPr>
        <w:t xml:space="preserve"> </w:t>
      </w:r>
      <w:r w:rsidRPr="00475113">
        <w:t>(resh.edu.ru);</w:t>
      </w:r>
    </w:p>
    <w:p w:rsidR="00034277" w:rsidRPr="00475113" w:rsidRDefault="00C14089">
      <w:pPr>
        <w:pStyle w:val="a7"/>
        <w:numPr>
          <w:ilvl w:val="0"/>
          <w:numId w:val="1"/>
        </w:numPr>
        <w:tabs>
          <w:tab w:val="left" w:pos="348"/>
        </w:tabs>
        <w:spacing w:before="52"/>
        <w:ind w:left="347" w:hanging="244"/>
        <w:rPr>
          <w:sz w:val="24"/>
          <w:szCs w:val="24"/>
        </w:rPr>
      </w:pPr>
      <w:r w:rsidRPr="00475113">
        <w:rPr>
          <w:sz w:val="24"/>
          <w:szCs w:val="24"/>
        </w:rPr>
        <w:t>https://oge.sdamgia.u</w:t>
      </w:r>
    </w:p>
    <w:p w:rsidR="004C6EE5" w:rsidRPr="00475113" w:rsidRDefault="004C6EE5" w:rsidP="004C6EE5">
      <w:pPr>
        <w:pStyle w:val="1"/>
        <w:spacing w:before="64"/>
        <w:ind w:left="0"/>
      </w:pPr>
      <w:r w:rsidRPr="00475113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752808B8" wp14:editId="1BE37EA5">
                <wp:simplePos x="0" y="0"/>
                <wp:positionH relativeFrom="page">
                  <wp:posOffset>422910</wp:posOffset>
                </wp:positionH>
                <wp:positionV relativeFrom="paragraph">
                  <wp:posOffset>290195</wp:posOffset>
                </wp:positionV>
                <wp:extent cx="6707505" cy="7620"/>
                <wp:effectExtent l="0" t="0" r="0" b="0"/>
                <wp:wrapTopAndBottom/>
                <wp:docPr id="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750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965C506" id="Rectangle 2" o:spid="_x0000_s1026" style="position:absolute;margin-left:33.3pt;margin-top:22.85pt;width:528.15pt;height:.6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" fillcolor="black" stroked="f">
                <w10:wrap type="topAndBottom" anchorx="page"/>
              </v:rect>
            </w:pict>
          </mc:Fallback>
        </mc:AlternateContent>
      </w:r>
      <w:r w:rsidRPr="00475113">
        <w:rPr>
          <w:spacing w:val="-1"/>
        </w:rPr>
        <w:t>МАТЕРИАЛЬНО-ТЕХНИЧЕСКОЕ</w:t>
      </w:r>
      <w:r w:rsidRPr="00475113">
        <w:rPr>
          <w:spacing w:val="-14"/>
        </w:rPr>
        <w:t xml:space="preserve"> </w:t>
      </w:r>
      <w:r w:rsidRPr="00475113">
        <w:t>ОБЕСПЕЧЕНИЕ</w:t>
      </w:r>
      <w:r w:rsidRPr="00475113">
        <w:rPr>
          <w:spacing w:val="-15"/>
        </w:rPr>
        <w:t xml:space="preserve"> </w:t>
      </w:r>
      <w:r w:rsidRPr="00475113">
        <w:t>ОБРАЗОВАТЕЛЬНОГО</w:t>
      </w:r>
      <w:r w:rsidRPr="00475113">
        <w:rPr>
          <w:spacing w:val="-14"/>
        </w:rPr>
        <w:t xml:space="preserve"> </w:t>
      </w:r>
      <w:r w:rsidRPr="00475113">
        <w:t>ПРОЦЕССА</w:t>
      </w:r>
    </w:p>
    <w:p w:rsidR="004C6EE5" w:rsidRPr="00475113" w:rsidRDefault="004C6EE5" w:rsidP="004C6EE5">
      <w:pPr>
        <w:spacing w:before="149"/>
        <w:ind w:left="104"/>
        <w:rPr>
          <w:b/>
          <w:sz w:val="24"/>
          <w:szCs w:val="24"/>
        </w:rPr>
      </w:pPr>
      <w:r w:rsidRPr="00475113">
        <w:rPr>
          <w:b/>
          <w:sz w:val="24"/>
          <w:szCs w:val="24"/>
        </w:rPr>
        <w:t>УЧЕБНОЕ</w:t>
      </w:r>
      <w:r w:rsidRPr="00475113">
        <w:rPr>
          <w:b/>
          <w:spacing w:val="-12"/>
          <w:sz w:val="24"/>
          <w:szCs w:val="24"/>
        </w:rPr>
        <w:t xml:space="preserve"> </w:t>
      </w:r>
      <w:r w:rsidRPr="00475113">
        <w:rPr>
          <w:b/>
          <w:sz w:val="24"/>
          <w:szCs w:val="24"/>
        </w:rPr>
        <w:t>ОБОРУДОВАНИЕ</w:t>
      </w:r>
    </w:p>
    <w:p w:rsidR="004C6EE5" w:rsidRPr="00475113" w:rsidRDefault="004C6EE5" w:rsidP="004C6EE5">
      <w:pPr>
        <w:pStyle w:val="a5"/>
        <w:spacing w:before="149"/>
        <w:ind w:left="104"/>
      </w:pPr>
      <w:r w:rsidRPr="00475113">
        <w:t>Ноутбук,</w:t>
      </w:r>
      <w:r w:rsidRPr="00475113">
        <w:rPr>
          <w:spacing w:val="-9"/>
        </w:rPr>
        <w:t xml:space="preserve"> </w:t>
      </w:r>
      <w:r w:rsidRPr="00475113">
        <w:t>проектор</w:t>
      </w:r>
      <w:r w:rsidRPr="00475113">
        <w:rPr>
          <w:spacing w:val="-9"/>
        </w:rPr>
        <w:t xml:space="preserve"> </w:t>
      </w:r>
      <w:r w:rsidRPr="00475113">
        <w:t>мультимедийный,</w:t>
      </w:r>
      <w:r w:rsidRPr="00475113">
        <w:rPr>
          <w:spacing w:val="-7"/>
        </w:rPr>
        <w:t xml:space="preserve"> </w:t>
      </w:r>
      <w:r w:rsidRPr="00475113">
        <w:t>интерактивная</w:t>
      </w:r>
      <w:r w:rsidRPr="00475113">
        <w:rPr>
          <w:spacing w:val="-10"/>
        </w:rPr>
        <w:t xml:space="preserve"> </w:t>
      </w:r>
      <w:r w:rsidRPr="00475113">
        <w:t>доска.</w:t>
      </w:r>
    </w:p>
    <w:p w:rsidR="004C6EE5" w:rsidRPr="00475113" w:rsidRDefault="004C6EE5" w:rsidP="004C6EE5">
      <w:pPr>
        <w:pStyle w:val="a5"/>
        <w:spacing w:before="60" w:line="292" w:lineRule="auto"/>
        <w:ind w:left="104" w:right="2907"/>
      </w:pPr>
      <w:r w:rsidRPr="00475113">
        <w:t>Наглядные</w:t>
      </w:r>
      <w:r w:rsidRPr="00475113">
        <w:rPr>
          <w:spacing w:val="-5"/>
        </w:rPr>
        <w:t xml:space="preserve"> </w:t>
      </w:r>
      <w:r w:rsidRPr="00475113">
        <w:t>пособия</w:t>
      </w:r>
      <w:r w:rsidRPr="00475113">
        <w:rPr>
          <w:spacing w:val="-3"/>
        </w:rPr>
        <w:t xml:space="preserve"> </w:t>
      </w:r>
      <w:r w:rsidRPr="00475113">
        <w:t>(таблицы,</w:t>
      </w:r>
      <w:r w:rsidRPr="00475113">
        <w:rPr>
          <w:spacing w:val="-3"/>
        </w:rPr>
        <w:t xml:space="preserve"> </w:t>
      </w:r>
      <w:r w:rsidRPr="00475113">
        <w:t>схемы,</w:t>
      </w:r>
      <w:r w:rsidRPr="00475113">
        <w:rPr>
          <w:spacing w:val="-3"/>
        </w:rPr>
        <w:t xml:space="preserve"> </w:t>
      </w:r>
      <w:r w:rsidRPr="00475113">
        <w:t>чертежи,</w:t>
      </w:r>
      <w:r w:rsidRPr="00475113">
        <w:rPr>
          <w:spacing w:val="-3"/>
        </w:rPr>
        <w:t xml:space="preserve"> </w:t>
      </w:r>
      <w:r w:rsidRPr="00475113">
        <w:t>модели</w:t>
      </w:r>
      <w:r w:rsidRPr="00475113">
        <w:rPr>
          <w:spacing w:val="-2"/>
        </w:rPr>
        <w:t xml:space="preserve"> </w:t>
      </w:r>
      <w:r w:rsidRPr="00475113">
        <w:t>геометрических тел).</w:t>
      </w:r>
      <w:r w:rsidRPr="00475113">
        <w:rPr>
          <w:spacing w:val="-57"/>
        </w:rPr>
        <w:t xml:space="preserve"> </w:t>
      </w:r>
      <w:r w:rsidRPr="00475113">
        <w:t>Рабочая</w:t>
      </w:r>
      <w:r w:rsidRPr="00475113">
        <w:rPr>
          <w:spacing w:val="-3"/>
        </w:rPr>
        <w:t xml:space="preserve"> </w:t>
      </w:r>
      <w:r w:rsidRPr="00475113">
        <w:t>тетрадь.</w:t>
      </w:r>
    </w:p>
    <w:p w:rsidR="004C6EE5" w:rsidRPr="00475113" w:rsidRDefault="004C6EE5" w:rsidP="004C6EE5">
      <w:pPr>
        <w:pStyle w:val="a5"/>
        <w:spacing w:before="1"/>
        <w:ind w:left="104"/>
      </w:pPr>
      <w:r w:rsidRPr="00475113">
        <w:t>Учебник</w:t>
      </w:r>
      <w:r w:rsidRPr="00475113">
        <w:rPr>
          <w:spacing w:val="-10"/>
        </w:rPr>
        <w:t xml:space="preserve"> </w:t>
      </w:r>
      <w:r w:rsidRPr="00475113">
        <w:t>для</w:t>
      </w:r>
      <w:r w:rsidRPr="00475113">
        <w:rPr>
          <w:spacing w:val="-11"/>
        </w:rPr>
        <w:t xml:space="preserve"> </w:t>
      </w:r>
      <w:r w:rsidRPr="00475113">
        <w:t>общеобразовательных</w:t>
      </w:r>
      <w:r w:rsidRPr="00475113">
        <w:rPr>
          <w:spacing w:val="-5"/>
        </w:rPr>
        <w:t xml:space="preserve"> </w:t>
      </w:r>
      <w:r w:rsidRPr="00475113">
        <w:t>организаций</w:t>
      </w:r>
    </w:p>
    <w:p w:rsidR="004C6EE5" w:rsidRPr="00475113" w:rsidRDefault="004C6EE5" w:rsidP="004C6EE5">
      <w:pPr>
        <w:pStyle w:val="a5"/>
        <w:spacing w:before="1"/>
      </w:pPr>
    </w:p>
    <w:p w:rsidR="004C6EE5" w:rsidRPr="00475113" w:rsidRDefault="004C6EE5" w:rsidP="004C6EE5">
      <w:pPr>
        <w:pStyle w:val="1"/>
        <w:ind w:left="104"/>
      </w:pPr>
      <w:r w:rsidRPr="00475113">
        <w:t>ОБОРУДОВАНИЕ</w:t>
      </w:r>
      <w:r w:rsidRPr="00475113">
        <w:rPr>
          <w:spacing w:val="-12"/>
        </w:rPr>
        <w:t xml:space="preserve"> </w:t>
      </w:r>
      <w:r w:rsidRPr="00475113">
        <w:t>ДЛЯ</w:t>
      </w:r>
      <w:r w:rsidRPr="00475113">
        <w:rPr>
          <w:spacing w:val="-10"/>
        </w:rPr>
        <w:t xml:space="preserve"> </w:t>
      </w:r>
      <w:r w:rsidRPr="00475113">
        <w:t>ПРОВЕДЕНИЯ</w:t>
      </w:r>
      <w:r w:rsidRPr="00475113">
        <w:rPr>
          <w:spacing w:val="-13"/>
        </w:rPr>
        <w:t xml:space="preserve"> </w:t>
      </w:r>
      <w:r w:rsidRPr="00475113">
        <w:t>ЛАБОРАТОРНЫХ</w:t>
      </w:r>
      <w:r w:rsidRPr="00475113">
        <w:rPr>
          <w:spacing w:val="-10"/>
        </w:rPr>
        <w:t xml:space="preserve"> </w:t>
      </w:r>
      <w:r w:rsidRPr="00475113">
        <w:t>И</w:t>
      </w:r>
      <w:r w:rsidRPr="00475113">
        <w:rPr>
          <w:spacing w:val="-10"/>
        </w:rPr>
        <w:t xml:space="preserve"> </w:t>
      </w:r>
      <w:r w:rsidRPr="00475113">
        <w:t>ПРАКТИЧЕСКИХ</w:t>
      </w:r>
      <w:r w:rsidRPr="00475113">
        <w:rPr>
          <w:spacing w:val="-10"/>
        </w:rPr>
        <w:t xml:space="preserve"> </w:t>
      </w:r>
      <w:r w:rsidRPr="00475113">
        <w:t>РАБОТ</w:t>
      </w:r>
    </w:p>
    <w:p w:rsidR="004C6EE5" w:rsidRPr="00475113" w:rsidRDefault="004C6EE5" w:rsidP="004C6EE5">
      <w:pPr>
        <w:pStyle w:val="a5"/>
        <w:spacing w:before="152"/>
        <w:ind w:left="104"/>
      </w:pPr>
      <w:r w:rsidRPr="00475113">
        <w:t>Ноутбук,</w:t>
      </w:r>
      <w:r w:rsidRPr="00475113">
        <w:rPr>
          <w:spacing w:val="-9"/>
        </w:rPr>
        <w:t xml:space="preserve"> </w:t>
      </w:r>
      <w:r w:rsidRPr="00475113">
        <w:t>проектор</w:t>
      </w:r>
      <w:r w:rsidRPr="00475113">
        <w:rPr>
          <w:spacing w:val="-9"/>
        </w:rPr>
        <w:t xml:space="preserve"> </w:t>
      </w:r>
      <w:r w:rsidRPr="00475113">
        <w:t>мультимедийный,</w:t>
      </w:r>
      <w:r w:rsidRPr="00475113">
        <w:rPr>
          <w:spacing w:val="-7"/>
        </w:rPr>
        <w:t xml:space="preserve"> </w:t>
      </w:r>
      <w:r w:rsidRPr="00475113">
        <w:t>интерактивная</w:t>
      </w:r>
      <w:r w:rsidRPr="00475113">
        <w:rPr>
          <w:spacing w:val="-10"/>
        </w:rPr>
        <w:t xml:space="preserve"> </w:t>
      </w:r>
      <w:r w:rsidRPr="00475113">
        <w:t>доска.</w:t>
      </w:r>
    </w:p>
    <w:p w:rsidR="004C6EE5" w:rsidRPr="00475113" w:rsidRDefault="004C6EE5" w:rsidP="004C6EE5">
      <w:pPr>
        <w:pStyle w:val="a5"/>
        <w:spacing w:before="60"/>
        <w:ind w:left="104"/>
      </w:pPr>
      <w:r w:rsidRPr="00475113">
        <w:t>Бумага,</w:t>
      </w:r>
      <w:r w:rsidRPr="00475113">
        <w:rPr>
          <w:spacing w:val="-7"/>
        </w:rPr>
        <w:t xml:space="preserve"> </w:t>
      </w:r>
      <w:r w:rsidRPr="00475113">
        <w:t>циркуль,</w:t>
      </w:r>
      <w:r w:rsidRPr="00475113">
        <w:rPr>
          <w:spacing w:val="-7"/>
        </w:rPr>
        <w:t xml:space="preserve"> </w:t>
      </w:r>
      <w:r w:rsidRPr="00475113">
        <w:t>линейка,</w:t>
      </w:r>
      <w:r w:rsidRPr="00475113">
        <w:rPr>
          <w:spacing w:val="-7"/>
        </w:rPr>
        <w:t xml:space="preserve"> </w:t>
      </w:r>
      <w:r w:rsidRPr="00475113">
        <w:t>транспортир,</w:t>
      </w:r>
      <w:r w:rsidRPr="00475113">
        <w:rPr>
          <w:spacing w:val="-5"/>
        </w:rPr>
        <w:t xml:space="preserve"> </w:t>
      </w:r>
      <w:r w:rsidRPr="00475113">
        <w:t>ластик,</w:t>
      </w:r>
      <w:r w:rsidRPr="00475113">
        <w:rPr>
          <w:spacing w:val="-8"/>
        </w:rPr>
        <w:t xml:space="preserve"> </w:t>
      </w:r>
      <w:r w:rsidRPr="00475113">
        <w:t>простой</w:t>
      </w:r>
      <w:r w:rsidRPr="00475113">
        <w:rPr>
          <w:spacing w:val="-7"/>
        </w:rPr>
        <w:t xml:space="preserve"> </w:t>
      </w:r>
      <w:r w:rsidRPr="00475113">
        <w:t>карандаш,</w:t>
      </w:r>
      <w:r w:rsidRPr="00475113">
        <w:rPr>
          <w:spacing w:val="-7"/>
        </w:rPr>
        <w:t xml:space="preserve"> </w:t>
      </w:r>
      <w:r w:rsidRPr="00475113">
        <w:t>цветные</w:t>
      </w:r>
      <w:r w:rsidRPr="00475113">
        <w:rPr>
          <w:spacing w:val="-6"/>
        </w:rPr>
        <w:t xml:space="preserve"> </w:t>
      </w:r>
      <w:r w:rsidRPr="00475113">
        <w:t>карандаши</w:t>
      </w:r>
    </w:p>
    <w:sectPr w:rsidR="004C6EE5" w:rsidRPr="00475113" w:rsidSect="004C6EE5">
      <w:pgSz w:w="11900" w:h="16850"/>
      <w:pgMar w:top="426" w:right="440" w:bottom="280" w:left="56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412F" w:rsidRDefault="0020412F" w:rsidP="007F4B53">
      <w:r>
        <w:separator/>
      </w:r>
    </w:p>
  </w:endnote>
  <w:endnote w:type="continuationSeparator" w:id="0">
    <w:p w:rsidR="0020412F" w:rsidRDefault="0020412F" w:rsidP="007F4B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86E" w:rsidRDefault="00A1386E">
    <w:pPr>
      <w:pStyle w:val="aa"/>
    </w:pPr>
  </w:p>
  <w:p w:rsidR="00A1386E" w:rsidRDefault="00A1386E">
    <w:pPr>
      <w:pStyle w:val="a5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412F" w:rsidRDefault="0020412F" w:rsidP="007F4B53">
      <w:r>
        <w:separator/>
      </w:r>
    </w:p>
  </w:footnote>
  <w:footnote w:type="continuationSeparator" w:id="0">
    <w:p w:rsidR="0020412F" w:rsidRDefault="0020412F" w:rsidP="007F4B5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86E" w:rsidRDefault="00A1386E">
    <w:pPr>
      <w:pStyle w:val="a5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6EE0CEA" wp14:editId="15724281">
              <wp:simplePos x="0" y="0"/>
              <wp:positionH relativeFrom="page">
                <wp:posOffset>5078095</wp:posOffset>
              </wp:positionH>
              <wp:positionV relativeFrom="page">
                <wp:posOffset>438150</wp:posOffset>
              </wp:positionV>
              <wp:extent cx="5082540" cy="193040"/>
              <wp:effectExtent l="0" t="0" r="0" b="0"/>
              <wp:wrapNone/>
              <wp:docPr id="3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82540" cy="193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1386E" w:rsidRDefault="00A1386E">
                          <w:pPr>
                            <w:spacing w:before="17"/>
                            <w:ind w:left="20"/>
                            <w:rPr>
                              <w:sz w:val="23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shapetype w14:anchorId="26EE0CEA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99.85pt;margin-top:34.5pt;width:400.2pt;height:15.2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G98qwIAAKk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" filled="f" stroked="f">
              <v:textbox inset="0,0,0,0">
                <w:txbxContent>
                  <w:p w:rsidR="00A1386E" w:rsidRDefault="00A1386E">
                    <w:pPr>
                      <w:spacing w:before="17"/>
                      <w:ind w:left="20"/>
                      <w:rPr>
                        <w:sz w:val="23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0987235D"/>
    <w:multiLevelType w:val="hybridMultilevel"/>
    <w:tmpl w:val="D3947E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AAF07CA"/>
    <w:multiLevelType w:val="multilevel"/>
    <w:tmpl w:val="1F86E0A0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59954AE"/>
    <w:multiLevelType w:val="hybridMultilevel"/>
    <w:tmpl w:val="B8029F36"/>
    <w:lvl w:ilvl="0" w:tplc="510CB4CA">
      <w:start w:val="1"/>
      <w:numFmt w:val="decimal"/>
      <w:lvlText w:val="%1."/>
      <w:lvlJc w:val="left"/>
      <w:pPr>
        <w:ind w:left="85" w:hanging="156"/>
      </w:pPr>
      <w:rPr>
        <w:rFonts w:ascii="Times New Roman" w:eastAsia="Times New Roman" w:hAnsi="Times New Roman" w:cs="Times New Roman" w:hint="default"/>
        <w:spacing w:val="-2"/>
        <w:w w:val="104"/>
        <w:sz w:val="15"/>
        <w:szCs w:val="15"/>
        <w:lang w:val="ru-RU" w:eastAsia="en-US" w:bidi="ar-SA"/>
      </w:rPr>
    </w:lvl>
    <w:lvl w:ilvl="1" w:tplc="15C81F14">
      <w:numFmt w:val="bullet"/>
      <w:lvlText w:val="•"/>
      <w:lvlJc w:val="left"/>
      <w:pPr>
        <w:ind w:left="236" w:hanging="156"/>
      </w:pPr>
      <w:rPr>
        <w:rFonts w:hint="default"/>
        <w:lang w:val="ru-RU" w:eastAsia="en-US" w:bidi="ar-SA"/>
      </w:rPr>
    </w:lvl>
    <w:lvl w:ilvl="2" w:tplc="97E6C20A">
      <w:numFmt w:val="bullet"/>
      <w:lvlText w:val="•"/>
      <w:lvlJc w:val="left"/>
      <w:pPr>
        <w:ind w:left="392" w:hanging="156"/>
      </w:pPr>
      <w:rPr>
        <w:rFonts w:hint="default"/>
        <w:lang w:val="ru-RU" w:eastAsia="en-US" w:bidi="ar-SA"/>
      </w:rPr>
    </w:lvl>
    <w:lvl w:ilvl="3" w:tplc="8C2A94D2">
      <w:numFmt w:val="bullet"/>
      <w:lvlText w:val="•"/>
      <w:lvlJc w:val="left"/>
      <w:pPr>
        <w:ind w:left="548" w:hanging="156"/>
      </w:pPr>
      <w:rPr>
        <w:rFonts w:hint="default"/>
        <w:lang w:val="ru-RU" w:eastAsia="en-US" w:bidi="ar-SA"/>
      </w:rPr>
    </w:lvl>
    <w:lvl w:ilvl="4" w:tplc="B4B65F30">
      <w:numFmt w:val="bullet"/>
      <w:lvlText w:val="•"/>
      <w:lvlJc w:val="left"/>
      <w:pPr>
        <w:ind w:left="704" w:hanging="156"/>
      </w:pPr>
      <w:rPr>
        <w:rFonts w:hint="default"/>
        <w:lang w:val="ru-RU" w:eastAsia="en-US" w:bidi="ar-SA"/>
      </w:rPr>
    </w:lvl>
    <w:lvl w:ilvl="5" w:tplc="4CEA14E4">
      <w:numFmt w:val="bullet"/>
      <w:lvlText w:val="•"/>
      <w:lvlJc w:val="left"/>
      <w:pPr>
        <w:ind w:left="860" w:hanging="156"/>
      </w:pPr>
      <w:rPr>
        <w:rFonts w:hint="default"/>
        <w:lang w:val="ru-RU" w:eastAsia="en-US" w:bidi="ar-SA"/>
      </w:rPr>
    </w:lvl>
    <w:lvl w:ilvl="6" w:tplc="F266EBCA">
      <w:numFmt w:val="bullet"/>
      <w:lvlText w:val="•"/>
      <w:lvlJc w:val="left"/>
      <w:pPr>
        <w:ind w:left="1016" w:hanging="156"/>
      </w:pPr>
      <w:rPr>
        <w:rFonts w:hint="default"/>
        <w:lang w:val="ru-RU" w:eastAsia="en-US" w:bidi="ar-SA"/>
      </w:rPr>
    </w:lvl>
    <w:lvl w:ilvl="7" w:tplc="5D40DD9E">
      <w:numFmt w:val="bullet"/>
      <w:lvlText w:val="•"/>
      <w:lvlJc w:val="left"/>
      <w:pPr>
        <w:ind w:left="1172" w:hanging="156"/>
      </w:pPr>
      <w:rPr>
        <w:rFonts w:hint="default"/>
        <w:lang w:val="ru-RU" w:eastAsia="en-US" w:bidi="ar-SA"/>
      </w:rPr>
    </w:lvl>
    <w:lvl w:ilvl="8" w:tplc="B69CFFB2">
      <w:numFmt w:val="bullet"/>
      <w:lvlText w:val="•"/>
      <w:lvlJc w:val="left"/>
      <w:pPr>
        <w:ind w:left="1328" w:hanging="156"/>
      </w:pPr>
      <w:rPr>
        <w:rFonts w:hint="default"/>
        <w:lang w:val="ru-RU" w:eastAsia="en-US" w:bidi="ar-SA"/>
      </w:rPr>
    </w:lvl>
  </w:abstractNum>
  <w:abstractNum w:abstractNumId="12">
    <w:nsid w:val="18232791"/>
    <w:multiLevelType w:val="multilevel"/>
    <w:tmpl w:val="648EF66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1E167250"/>
    <w:multiLevelType w:val="hybridMultilevel"/>
    <w:tmpl w:val="5C0C8E5E"/>
    <w:lvl w:ilvl="0" w:tplc="3732E7CE">
      <w:start w:val="1"/>
      <w:numFmt w:val="decimal"/>
      <w:lvlText w:val="%1)"/>
      <w:lvlJc w:val="left"/>
      <w:pPr>
        <w:ind w:left="224" w:hanging="387"/>
      </w:pPr>
      <w:rPr>
        <w:rFonts w:ascii="Times New Roman" w:eastAsia="Times New Roman" w:hAnsi="Times New Roman" w:cs="Times New Roman" w:hint="default"/>
        <w:i/>
        <w:iCs/>
        <w:w w:val="99"/>
        <w:sz w:val="24"/>
        <w:szCs w:val="24"/>
        <w:lang w:val="ru-RU" w:eastAsia="en-US" w:bidi="ar-SA"/>
      </w:rPr>
    </w:lvl>
    <w:lvl w:ilvl="1" w:tplc="5D702642">
      <w:numFmt w:val="bullet"/>
      <w:lvlText w:val="—"/>
      <w:lvlJc w:val="left"/>
      <w:pPr>
        <w:ind w:left="644" w:hanging="36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F3A46664">
      <w:numFmt w:val="bullet"/>
      <w:lvlText w:val="•"/>
      <w:lvlJc w:val="left"/>
      <w:pPr>
        <w:ind w:left="1793" w:hanging="363"/>
      </w:pPr>
      <w:rPr>
        <w:rFonts w:hint="default"/>
        <w:lang w:val="ru-RU" w:eastAsia="en-US" w:bidi="ar-SA"/>
      </w:rPr>
    </w:lvl>
    <w:lvl w:ilvl="3" w:tplc="A6F8E0F6">
      <w:numFmt w:val="bullet"/>
      <w:lvlText w:val="•"/>
      <w:lvlJc w:val="left"/>
      <w:pPr>
        <w:ind w:left="2946" w:hanging="363"/>
      </w:pPr>
      <w:rPr>
        <w:rFonts w:hint="default"/>
        <w:lang w:val="ru-RU" w:eastAsia="en-US" w:bidi="ar-SA"/>
      </w:rPr>
    </w:lvl>
    <w:lvl w:ilvl="4" w:tplc="E902B3EA">
      <w:numFmt w:val="bullet"/>
      <w:lvlText w:val="•"/>
      <w:lvlJc w:val="left"/>
      <w:pPr>
        <w:ind w:left="4099" w:hanging="363"/>
      </w:pPr>
      <w:rPr>
        <w:rFonts w:hint="default"/>
        <w:lang w:val="ru-RU" w:eastAsia="en-US" w:bidi="ar-SA"/>
      </w:rPr>
    </w:lvl>
    <w:lvl w:ilvl="5" w:tplc="B69C2344">
      <w:numFmt w:val="bullet"/>
      <w:lvlText w:val="•"/>
      <w:lvlJc w:val="left"/>
      <w:pPr>
        <w:ind w:left="5252" w:hanging="363"/>
      </w:pPr>
      <w:rPr>
        <w:rFonts w:hint="default"/>
        <w:lang w:val="ru-RU" w:eastAsia="en-US" w:bidi="ar-SA"/>
      </w:rPr>
    </w:lvl>
    <w:lvl w:ilvl="6" w:tplc="5492D4FC">
      <w:numFmt w:val="bullet"/>
      <w:lvlText w:val="•"/>
      <w:lvlJc w:val="left"/>
      <w:pPr>
        <w:ind w:left="6406" w:hanging="363"/>
      </w:pPr>
      <w:rPr>
        <w:rFonts w:hint="default"/>
        <w:lang w:val="ru-RU" w:eastAsia="en-US" w:bidi="ar-SA"/>
      </w:rPr>
    </w:lvl>
    <w:lvl w:ilvl="7" w:tplc="640469CC">
      <w:numFmt w:val="bullet"/>
      <w:lvlText w:val="•"/>
      <w:lvlJc w:val="left"/>
      <w:pPr>
        <w:ind w:left="7559" w:hanging="363"/>
      </w:pPr>
      <w:rPr>
        <w:rFonts w:hint="default"/>
        <w:lang w:val="ru-RU" w:eastAsia="en-US" w:bidi="ar-SA"/>
      </w:rPr>
    </w:lvl>
    <w:lvl w:ilvl="8" w:tplc="522CC1B8">
      <w:numFmt w:val="bullet"/>
      <w:lvlText w:val="•"/>
      <w:lvlJc w:val="left"/>
      <w:pPr>
        <w:ind w:left="8712" w:hanging="363"/>
      </w:pPr>
      <w:rPr>
        <w:rFonts w:hint="default"/>
        <w:lang w:val="ru-RU" w:eastAsia="en-US" w:bidi="ar-SA"/>
      </w:rPr>
    </w:lvl>
  </w:abstractNum>
  <w:abstractNum w:abstractNumId="14">
    <w:nsid w:val="283E0ACF"/>
    <w:multiLevelType w:val="hybridMultilevel"/>
    <w:tmpl w:val="A32407DA"/>
    <w:lvl w:ilvl="0" w:tplc="83724C52">
      <w:numFmt w:val="bullet"/>
      <w:lvlText w:val="—"/>
      <w:lvlJc w:val="left"/>
      <w:pPr>
        <w:ind w:left="644" w:hanging="36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0EEEA54">
      <w:numFmt w:val="bullet"/>
      <w:lvlText w:val="•"/>
      <w:lvlJc w:val="left"/>
      <w:pPr>
        <w:ind w:left="1677" w:hanging="363"/>
      </w:pPr>
      <w:rPr>
        <w:rFonts w:hint="default"/>
        <w:lang w:val="ru-RU" w:eastAsia="en-US" w:bidi="ar-SA"/>
      </w:rPr>
    </w:lvl>
    <w:lvl w:ilvl="2" w:tplc="5F2EEE54">
      <w:numFmt w:val="bullet"/>
      <w:lvlText w:val="•"/>
      <w:lvlJc w:val="left"/>
      <w:pPr>
        <w:ind w:left="2715" w:hanging="363"/>
      </w:pPr>
      <w:rPr>
        <w:rFonts w:hint="default"/>
        <w:lang w:val="ru-RU" w:eastAsia="en-US" w:bidi="ar-SA"/>
      </w:rPr>
    </w:lvl>
    <w:lvl w:ilvl="3" w:tplc="B48010F6">
      <w:numFmt w:val="bullet"/>
      <w:lvlText w:val="•"/>
      <w:lvlJc w:val="left"/>
      <w:pPr>
        <w:ind w:left="3753" w:hanging="363"/>
      </w:pPr>
      <w:rPr>
        <w:rFonts w:hint="default"/>
        <w:lang w:val="ru-RU" w:eastAsia="en-US" w:bidi="ar-SA"/>
      </w:rPr>
    </w:lvl>
    <w:lvl w:ilvl="4" w:tplc="1F1259EE">
      <w:numFmt w:val="bullet"/>
      <w:lvlText w:val="•"/>
      <w:lvlJc w:val="left"/>
      <w:pPr>
        <w:ind w:left="4791" w:hanging="363"/>
      </w:pPr>
      <w:rPr>
        <w:rFonts w:hint="default"/>
        <w:lang w:val="ru-RU" w:eastAsia="en-US" w:bidi="ar-SA"/>
      </w:rPr>
    </w:lvl>
    <w:lvl w:ilvl="5" w:tplc="88468D10">
      <w:numFmt w:val="bullet"/>
      <w:lvlText w:val="•"/>
      <w:lvlJc w:val="left"/>
      <w:pPr>
        <w:ind w:left="5829" w:hanging="363"/>
      </w:pPr>
      <w:rPr>
        <w:rFonts w:hint="default"/>
        <w:lang w:val="ru-RU" w:eastAsia="en-US" w:bidi="ar-SA"/>
      </w:rPr>
    </w:lvl>
    <w:lvl w:ilvl="6" w:tplc="13EE16AE">
      <w:numFmt w:val="bullet"/>
      <w:lvlText w:val="•"/>
      <w:lvlJc w:val="left"/>
      <w:pPr>
        <w:ind w:left="6867" w:hanging="363"/>
      </w:pPr>
      <w:rPr>
        <w:rFonts w:hint="default"/>
        <w:lang w:val="ru-RU" w:eastAsia="en-US" w:bidi="ar-SA"/>
      </w:rPr>
    </w:lvl>
    <w:lvl w:ilvl="7" w:tplc="73CA9F22">
      <w:numFmt w:val="bullet"/>
      <w:lvlText w:val="•"/>
      <w:lvlJc w:val="left"/>
      <w:pPr>
        <w:ind w:left="7905" w:hanging="363"/>
      </w:pPr>
      <w:rPr>
        <w:rFonts w:hint="default"/>
        <w:lang w:val="ru-RU" w:eastAsia="en-US" w:bidi="ar-SA"/>
      </w:rPr>
    </w:lvl>
    <w:lvl w:ilvl="8" w:tplc="4FC49F30">
      <w:numFmt w:val="bullet"/>
      <w:lvlText w:val="•"/>
      <w:lvlJc w:val="left"/>
      <w:pPr>
        <w:ind w:left="8943" w:hanging="363"/>
      </w:pPr>
      <w:rPr>
        <w:rFonts w:hint="default"/>
        <w:lang w:val="ru-RU" w:eastAsia="en-US" w:bidi="ar-SA"/>
      </w:rPr>
    </w:lvl>
  </w:abstractNum>
  <w:abstractNum w:abstractNumId="15">
    <w:nsid w:val="298226CB"/>
    <w:multiLevelType w:val="multilevel"/>
    <w:tmpl w:val="F95E32D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30F201C8"/>
    <w:multiLevelType w:val="multilevel"/>
    <w:tmpl w:val="FFBC886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18C09A7"/>
    <w:multiLevelType w:val="hybridMultilevel"/>
    <w:tmpl w:val="FE08299C"/>
    <w:lvl w:ilvl="0" w:tplc="91F03F8E">
      <w:start w:val="1"/>
      <w:numFmt w:val="decimal"/>
      <w:lvlText w:val="%1."/>
      <w:lvlJc w:val="left"/>
      <w:pPr>
        <w:ind w:left="85" w:hanging="147"/>
      </w:pPr>
      <w:rPr>
        <w:rFonts w:ascii="Times New Roman" w:eastAsia="Times New Roman" w:hAnsi="Times New Roman" w:cs="Times New Roman" w:hint="default"/>
        <w:spacing w:val="-2"/>
        <w:w w:val="104"/>
        <w:sz w:val="15"/>
        <w:szCs w:val="15"/>
        <w:lang w:val="ru-RU" w:eastAsia="en-US" w:bidi="ar-SA"/>
      </w:rPr>
    </w:lvl>
    <w:lvl w:ilvl="1" w:tplc="822418FE">
      <w:numFmt w:val="bullet"/>
      <w:lvlText w:val="•"/>
      <w:lvlJc w:val="left"/>
      <w:pPr>
        <w:ind w:left="236" w:hanging="147"/>
      </w:pPr>
      <w:rPr>
        <w:rFonts w:hint="default"/>
        <w:lang w:val="ru-RU" w:eastAsia="en-US" w:bidi="ar-SA"/>
      </w:rPr>
    </w:lvl>
    <w:lvl w:ilvl="2" w:tplc="41886198">
      <w:numFmt w:val="bullet"/>
      <w:lvlText w:val="•"/>
      <w:lvlJc w:val="left"/>
      <w:pPr>
        <w:ind w:left="392" w:hanging="147"/>
      </w:pPr>
      <w:rPr>
        <w:rFonts w:hint="default"/>
        <w:lang w:val="ru-RU" w:eastAsia="en-US" w:bidi="ar-SA"/>
      </w:rPr>
    </w:lvl>
    <w:lvl w:ilvl="3" w:tplc="95D4529C">
      <w:numFmt w:val="bullet"/>
      <w:lvlText w:val="•"/>
      <w:lvlJc w:val="left"/>
      <w:pPr>
        <w:ind w:left="548" w:hanging="147"/>
      </w:pPr>
      <w:rPr>
        <w:rFonts w:hint="default"/>
        <w:lang w:val="ru-RU" w:eastAsia="en-US" w:bidi="ar-SA"/>
      </w:rPr>
    </w:lvl>
    <w:lvl w:ilvl="4" w:tplc="9E70B40E">
      <w:numFmt w:val="bullet"/>
      <w:lvlText w:val="•"/>
      <w:lvlJc w:val="left"/>
      <w:pPr>
        <w:ind w:left="704" w:hanging="147"/>
      </w:pPr>
      <w:rPr>
        <w:rFonts w:hint="default"/>
        <w:lang w:val="ru-RU" w:eastAsia="en-US" w:bidi="ar-SA"/>
      </w:rPr>
    </w:lvl>
    <w:lvl w:ilvl="5" w:tplc="16D09CE6">
      <w:numFmt w:val="bullet"/>
      <w:lvlText w:val="•"/>
      <w:lvlJc w:val="left"/>
      <w:pPr>
        <w:ind w:left="860" w:hanging="147"/>
      </w:pPr>
      <w:rPr>
        <w:rFonts w:hint="default"/>
        <w:lang w:val="ru-RU" w:eastAsia="en-US" w:bidi="ar-SA"/>
      </w:rPr>
    </w:lvl>
    <w:lvl w:ilvl="6" w:tplc="9A540618">
      <w:numFmt w:val="bullet"/>
      <w:lvlText w:val="•"/>
      <w:lvlJc w:val="left"/>
      <w:pPr>
        <w:ind w:left="1016" w:hanging="147"/>
      </w:pPr>
      <w:rPr>
        <w:rFonts w:hint="default"/>
        <w:lang w:val="ru-RU" w:eastAsia="en-US" w:bidi="ar-SA"/>
      </w:rPr>
    </w:lvl>
    <w:lvl w:ilvl="7" w:tplc="208CFB60">
      <w:numFmt w:val="bullet"/>
      <w:lvlText w:val="•"/>
      <w:lvlJc w:val="left"/>
      <w:pPr>
        <w:ind w:left="1172" w:hanging="147"/>
      </w:pPr>
      <w:rPr>
        <w:rFonts w:hint="default"/>
        <w:lang w:val="ru-RU" w:eastAsia="en-US" w:bidi="ar-SA"/>
      </w:rPr>
    </w:lvl>
    <w:lvl w:ilvl="8" w:tplc="4904A0FC">
      <w:numFmt w:val="bullet"/>
      <w:lvlText w:val="•"/>
      <w:lvlJc w:val="left"/>
      <w:pPr>
        <w:ind w:left="1328" w:hanging="147"/>
      </w:pPr>
      <w:rPr>
        <w:rFonts w:hint="default"/>
        <w:lang w:val="ru-RU" w:eastAsia="en-US" w:bidi="ar-SA"/>
      </w:rPr>
    </w:lvl>
  </w:abstractNum>
  <w:abstractNum w:abstractNumId="18">
    <w:nsid w:val="33545DB5"/>
    <w:multiLevelType w:val="hybridMultilevel"/>
    <w:tmpl w:val="4F0841CE"/>
    <w:lvl w:ilvl="0" w:tplc="DF124A2A">
      <w:start w:val="1"/>
      <w:numFmt w:val="decimal"/>
      <w:lvlText w:val="%1."/>
      <w:lvlJc w:val="left"/>
      <w:pPr>
        <w:ind w:left="85" w:hanging="147"/>
      </w:pPr>
      <w:rPr>
        <w:rFonts w:ascii="Times New Roman" w:eastAsia="Times New Roman" w:hAnsi="Times New Roman" w:cs="Times New Roman" w:hint="default"/>
        <w:spacing w:val="-2"/>
        <w:w w:val="104"/>
        <w:sz w:val="15"/>
        <w:szCs w:val="15"/>
        <w:lang w:val="ru-RU" w:eastAsia="en-US" w:bidi="ar-SA"/>
      </w:rPr>
    </w:lvl>
    <w:lvl w:ilvl="1" w:tplc="B2E0AB8C">
      <w:numFmt w:val="bullet"/>
      <w:lvlText w:val="•"/>
      <w:lvlJc w:val="left"/>
      <w:pPr>
        <w:ind w:left="236" w:hanging="147"/>
      </w:pPr>
      <w:rPr>
        <w:rFonts w:hint="default"/>
        <w:lang w:val="ru-RU" w:eastAsia="en-US" w:bidi="ar-SA"/>
      </w:rPr>
    </w:lvl>
    <w:lvl w:ilvl="2" w:tplc="B9880918">
      <w:numFmt w:val="bullet"/>
      <w:lvlText w:val="•"/>
      <w:lvlJc w:val="left"/>
      <w:pPr>
        <w:ind w:left="392" w:hanging="147"/>
      </w:pPr>
      <w:rPr>
        <w:rFonts w:hint="default"/>
        <w:lang w:val="ru-RU" w:eastAsia="en-US" w:bidi="ar-SA"/>
      </w:rPr>
    </w:lvl>
    <w:lvl w:ilvl="3" w:tplc="56F68216">
      <w:numFmt w:val="bullet"/>
      <w:lvlText w:val="•"/>
      <w:lvlJc w:val="left"/>
      <w:pPr>
        <w:ind w:left="548" w:hanging="147"/>
      </w:pPr>
      <w:rPr>
        <w:rFonts w:hint="default"/>
        <w:lang w:val="ru-RU" w:eastAsia="en-US" w:bidi="ar-SA"/>
      </w:rPr>
    </w:lvl>
    <w:lvl w:ilvl="4" w:tplc="0DD4C99E">
      <w:numFmt w:val="bullet"/>
      <w:lvlText w:val="•"/>
      <w:lvlJc w:val="left"/>
      <w:pPr>
        <w:ind w:left="704" w:hanging="147"/>
      </w:pPr>
      <w:rPr>
        <w:rFonts w:hint="default"/>
        <w:lang w:val="ru-RU" w:eastAsia="en-US" w:bidi="ar-SA"/>
      </w:rPr>
    </w:lvl>
    <w:lvl w:ilvl="5" w:tplc="49A23108">
      <w:numFmt w:val="bullet"/>
      <w:lvlText w:val="•"/>
      <w:lvlJc w:val="left"/>
      <w:pPr>
        <w:ind w:left="860" w:hanging="147"/>
      </w:pPr>
      <w:rPr>
        <w:rFonts w:hint="default"/>
        <w:lang w:val="ru-RU" w:eastAsia="en-US" w:bidi="ar-SA"/>
      </w:rPr>
    </w:lvl>
    <w:lvl w:ilvl="6" w:tplc="5CACA3AC">
      <w:numFmt w:val="bullet"/>
      <w:lvlText w:val="•"/>
      <w:lvlJc w:val="left"/>
      <w:pPr>
        <w:ind w:left="1016" w:hanging="147"/>
      </w:pPr>
      <w:rPr>
        <w:rFonts w:hint="default"/>
        <w:lang w:val="ru-RU" w:eastAsia="en-US" w:bidi="ar-SA"/>
      </w:rPr>
    </w:lvl>
    <w:lvl w:ilvl="7" w:tplc="99D4EEE0">
      <w:numFmt w:val="bullet"/>
      <w:lvlText w:val="•"/>
      <w:lvlJc w:val="left"/>
      <w:pPr>
        <w:ind w:left="1172" w:hanging="147"/>
      </w:pPr>
      <w:rPr>
        <w:rFonts w:hint="default"/>
        <w:lang w:val="ru-RU" w:eastAsia="en-US" w:bidi="ar-SA"/>
      </w:rPr>
    </w:lvl>
    <w:lvl w:ilvl="8" w:tplc="9432E6B8">
      <w:numFmt w:val="bullet"/>
      <w:lvlText w:val="•"/>
      <w:lvlJc w:val="left"/>
      <w:pPr>
        <w:ind w:left="1328" w:hanging="147"/>
      </w:pPr>
      <w:rPr>
        <w:rFonts w:hint="default"/>
        <w:lang w:val="ru-RU" w:eastAsia="en-US" w:bidi="ar-SA"/>
      </w:rPr>
    </w:lvl>
  </w:abstractNum>
  <w:abstractNum w:abstractNumId="19">
    <w:nsid w:val="3C4314BE"/>
    <w:multiLevelType w:val="hybridMultilevel"/>
    <w:tmpl w:val="C8F268C6"/>
    <w:lvl w:ilvl="0" w:tplc="F3D26790">
      <w:start w:val="1"/>
      <w:numFmt w:val="decimal"/>
      <w:lvlText w:val="%1."/>
      <w:lvlJc w:val="left"/>
      <w:pPr>
        <w:ind w:left="85" w:hanging="156"/>
      </w:pPr>
      <w:rPr>
        <w:rFonts w:ascii="Times New Roman" w:eastAsia="Times New Roman" w:hAnsi="Times New Roman" w:cs="Times New Roman" w:hint="default"/>
        <w:spacing w:val="-2"/>
        <w:w w:val="104"/>
        <w:sz w:val="15"/>
        <w:szCs w:val="15"/>
        <w:lang w:val="ru-RU" w:eastAsia="en-US" w:bidi="ar-SA"/>
      </w:rPr>
    </w:lvl>
    <w:lvl w:ilvl="1" w:tplc="83909DA0">
      <w:numFmt w:val="bullet"/>
      <w:lvlText w:val="•"/>
      <w:lvlJc w:val="left"/>
      <w:pPr>
        <w:ind w:left="236" w:hanging="156"/>
      </w:pPr>
      <w:rPr>
        <w:rFonts w:hint="default"/>
        <w:lang w:val="ru-RU" w:eastAsia="en-US" w:bidi="ar-SA"/>
      </w:rPr>
    </w:lvl>
    <w:lvl w:ilvl="2" w:tplc="6956AA7C">
      <w:numFmt w:val="bullet"/>
      <w:lvlText w:val="•"/>
      <w:lvlJc w:val="left"/>
      <w:pPr>
        <w:ind w:left="392" w:hanging="156"/>
      </w:pPr>
      <w:rPr>
        <w:rFonts w:hint="default"/>
        <w:lang w:val="ru-RU" w:eastAsia="en-US" w:bidi="ar-SA"/>
      </w:rPr>
    </w:lvl>
    <w:lvl w:ilvl="3" w:tplc="C6C28094">
      <w:numFmt w:val="bullet"/>
      <w:lvlText w:val="•"/>
      <w:lvlJc w:val="left"/>
      <w:pPr>
        <w:ind w:left="548" w:hanging="156"/>
      </w:pPr>
      <w:rPr>
        <w:rFonts w:hint="default"/>
        <w:lang w:val="ru-RU" w:eastAsia="en-US" w:bidi="ar-SA"/>
      </w:rPr>
    </w:lvl>
    <w:lvl w:ilvl="4" w:tplc="53C41026">
      <w:numFmt w:val="bullet"/>
      <w:lvlText w:val="•"/>
      <w:lvlJc w:val="left"/>
      <w:pPr>
        <w:ind w:left="704" w:hanging="156"/>
      </w:pPr>
      <w:rPr>
        <w:rFonts w:hint="default"/>
        <w:lang w:val="ru-RU" w:eastAsia="en-US" w:bidi="ar-SA"/>
      </w:rPr>
    </w:lvl>
    <w:lvl w:ilvl="5" w:tplc="082273EE">
      <w:numFmt w:val="bullet"/>
      <w:lvlText w:val="•"/>
      <w:lvlJc w:val="left"/>
      <w:pPr>
        <w:ind w:left="860" w:hanging="156"/>
      </w:pPr>
      <w:rPr>
        <w:rFonts w:hint="default"/>
        <w:lang w:val="ru-RU" w:eastAsia="en-US" w:bidi="ar-SA"/>
      </w:rPr>
    </w:lvl>
    <w:lvl w:ilvl="6" w:tplc="CCB00240">
      <w:numFmt w:val="bullet"/>
      <w:lvlText w:val="•"/>
      <w:lvlJc w:val="left"/>
      <w:pPr>
        <w:ind w:left="1016" w:hanging="156"/>
      </w:pPr>
      <w:rPr>
        <w:rFonts w:hint="default"/>
        <w:lang w:val="ru-RU" w:eastAsia="en-US" w:bidi="ar-SA"/>
      </w:rPr>
    </w:lvl>
    <w:lvl w:ilvl="7" w:tplc="9138B85C">
      <w:numFmt w:val="bullet"/>
      <w:lvlText w:val="•"/>
      <w:lvlJc w:val="left"/>
      <w:pPr>
        <w:ind w:left="1172" w:hanging="156"/>
      </w:pPr>
      <w:rPr>
        <w:rFonts w:hint="default"/>
        <w:lang w:val="ru-RU" w:eastAsia="en-US" w:bidi="ar-SA"/>
      </w:rPr>
    </w:lvl>
    <w:lvl w:ilvl="8" w:tplc="2F08A2A6">
      <w:numFmt w:val="bullet"/>
      <w:lvlText w:val="•"/>
      <w:lvlJc w:val="left"/>
      <w:pPr>
        <w:ind w:left="1328" w:hanging="156"/>
      </w:pPr>
      <w:rPr>
        <w:rFonts w:hint="default"/>
        <w:lang w:val="ru-RU" w:eastAsia="en-US" w:bidi="ar-SA"/>
      </w:rPr>
    </w:lvl>
  </w:abstractNum>
  <w:abstractNum w:abstractNumId="20">
    <w:nsid w:val="54E94817"/>
    <w:multiLevelType w:val="hybridMultilevel"/>
    <w:tmpl w:val="BD1EA5F8"/>
    <w:lvl w:ilvl="0" w:tplc="8B5CB31C">
      <w:numFmt w:val="bullet"/>
      <w:lvlText w:val="—"/>
      <w:lvlJc w:val="left"/>
      <w:pPr>
        <w:ind w:left="644" w:hanging="36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0AC12A2">
      <w:numFmt w:val="bullet"/>
      <w:lvlText w:val="•"/>
      <w:lvlJc w:val="left"/>
      <w:pPr>
        <w:ind w:left="1677" w:hanging="363"/>
      </w:pPr>
      <w:rPr>
        <w:rFonts w:hint="default"/>
        <w:lang w:val="ru-RU" w:eastAsia="en-US" w:bidi="ar-SA"/>
      </w:rPr>
    </w:lvl>
    <w:lvl w:ilvl="2" w:tplc="1946E150">
      <w:numFmt w:val="bullet"/>
      <w:lvlText w:val="•"/>
      <w:lvlJc w:val="left"/>
      <w:pPr>
        <w:ind w:left="2715" w:hanging="363"/>
      </w:pPr>
      <w:rPr>
        <w:rFonts w:hint="default"/>
        <w:lang w:val="ru-RU" w:eastAsia="en-US" w:bidi="ar-SA"/>
      </w:rPr>
    </w:lvl>
    <w:lvl w:ilvl="3" w:tplc="3AAE87C2">
      <w:numFmt w:val="bullet"/>
      <w:lvlText w:val="•"/>
      <w:lvlJc w:val="left"/>
      <w:pPr>
        <w:ind w:left="3753" w:hanging="363"/>
      </w:pPr>
      <w:rPr>
        <w:rFonts w:hint="default"/>
        <w:lang w:val="ru-RU" w:eastAsia="en-US" w:bidi="ar-SA"/>
      </w:rPr>
    </w:lvl>
    <w:lvl w:ilvl="4" w:tplc="AF44625C">
      <w:numFmt w:val="bullet"/>
      <w:lvlText w:val="•"/>
      <w:lvlJc w:val="left"/>
      <w:pPr>
        <w:ind w:left="4791" w:hanging="363"/>
      </w:pPr>
      <w:rPr>
        <w:rFonts w:hint="default"/>
        <w:lang w:val="ru-RU" w:eastAsia="en-US" w:bidi="ar-SA"/>
      </w:rPr>
    </w:lvl>
    <w:lvl w:ilvl="5" w:tplc="C7EAF7AA">
      <w:numFmt w:val="bullet"/>
      <w:lvlText w:val="•"/>
      <w:lvlJc w:val="left"/>
      <w:pPr>
        <w:ind w:left="5829" w:hanging="363"/>
      </w:pPr>
      <w:rPr>
        <w:rFonts w:hint="default"/>
        <w:lang w:val="ru-RU" w:eastAsia="en-US" w:bidi="ar-SA"/>
      </w:rPr>
    </w:lvl>
    <w:lvl w:ilvl="6" w:tplc="F092D844">
      <w:numFmt w:val="bullet"/>
      <w:lvlText w:val="•"/>
      <w:lvlJc w:val="left"/>
      <w:pPr>
        <w:ind w:left="6867" w:hanging="363"/>
      </w:pPr>
      <w:rPr>
        <w:rFonts w:hint="default"/>
        <w:lang w:val="ru-RU" w:eastAsia="en-US" w:bidi="ar-SA"/>
      </w:rPr>
    </w:lvl>
    <w:lvl w:ilvl="7" w:tplc="306C0A20">
      <w:numFmt w:val="bullet"/>
      <w:lvlText w:val="•"/>
      <w:lvlJc w:val="left"/>
      <w:pPr>
        <w:ind w:left="7905" w:hanging="363"/>
      </w:pPr>
      <w:rPr>
        <w:rFonts w:hint="default"/>
        <w:lang w:val="ru-RU" w:eastAsia="en-US" w:bidi="ar-SA"/>
      </w:rPr>
    </w:lvl>
    <w:lvl w:ilvl="8" w:tplc="C6704F1C">
      <w:numFmt w:val="bullet"/>
      <w:lvlText w:val="•"/>
      <w:lvlJc w:val="left"/>
      <w:pPr>
        <w:ind w:left="8943" w:hanging="363"/>
      </w:pPr>
      <w:rPr>
        <w:rFonts w:hint="default"/>
        <w:lang w:val="ru-RU" w:eastAsia="en-US" w:bidi="ar-SA"/>
      </w:rPr>
    </w:lvl>
  </w:abstractNum>
  <w:abstractNum w:abstractNumId="21">
    <w:nsid w:val="563D2A7C"/>
    <w:multiLevelType w:val="hybridMultilevel"/>
    <w:tmpl w:val="3DF69734"/>
    <w:lvl w:ilvl="0" w:tplc="1FEC238E">
      <w:start w:val="1"/>
      <w:numFmt w:val="decimal"/>
      <w:lvlText w:val="%1."/>
      <w:lvlJc w:val="left"/>
      <w:pPr>
        <w:ind w:left="104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9AAB266">
      <w:numFmt w:val="bullet"/>
      <w:lvlText w:val="•"/>
      <w:lvlJc w:val="left"/>
      <w:pPr>
        <w:ind w:left="1179" w:hanging="243"/>
      </w:pPr>
      <w:rPr>
        <w:rFonts w:hint="default"/>
        <w:lang w:val="ru-RU" w:eastAsia="en-US" w:bidi="ar-SA"/>
      </w:rPr>
    </w:lvl>
    <w:lvl w:ilvl="2" w:tplc="7BCE2108">
      <w:numFmt w:val="bullet"/>
      <w:lvlText w:val="•"/>
      <w:lvlJc w:val="left"/>
      <w:pPr>
        <w:ind w:left="2259" w:hanging="243"/>
      </w:pPr>
      <w:rPr>
        <w:rFonts w:hint="default"/>
        <w:lang w:val="ru-RU" w:eastAsia="en-US" w:bidi="ar-SA"/>
      </w:rPr>
    </w:lvl>
    <w:lvl w:ilvl="3" w:tplc="899EE03C">
      <w:numFmt w:val="bullet"/>
      <w:lvlText w:val="•"/>
      <w:lvlJc w:val="left"/>
      <w:pPr>
        <w:ind w:left="3339" w:hanging="243"/>
      </w:pPr>
      <w:rPr>
        <w:rFonts w:hint="default"/>
        <w:lang w:val="ru-RU" w:eastAsia="en-US" w:bidi="ar-SA"/>
      </w:rPr>
    </w:lvl>
    <w:lvl w:ilvl="4" w:tplc="F580EF0A">
      <w:numFmt w:val="bullet"/>
      <w:lvlText w:val="•"/>
      <w:lvlJc w:val="left"/>
      <w:pPr>
        <w:ind w:left="4419" w:hanging="243"/>
      </w:pPr>
      <w:rPr>
        <w:rFonts w:hint="default"/>
        <w:lang w:val="ru-RU" w:eastAsia="en-US" w:bidi="ar-SA"/>
      </w:rPr>
    </w:lvl>
    <w:lvl w:ilvl="5" w:tplc="F50A3A76">
      <w:numFmt w:val="bullet"/>
      <w:lvlText w:val="•"/>
      <w:lvlJc w:val="left"/>
      <w:pPr>
        <w:ind w:left="5499" w:hanging="243"/>
      </w:pPr>
      <w:rPr>
        <w:rFonts w:hint="default"/>
        <w:lang w:val="ru-RU" w:eastAsia="en-US" w:bidi="ar-SA"/>
      </w:rPr>
    </w:lvl>
    <w:lvl w:ilvl="6" w:tplc="3E128254">
      <w:numFmt w:val="bullet"/>
      <w:lvlText w:val="•"/>
      <w:lvlJc w:val="left"/>
      <w:pPr>
        <w:ind w:left="6579" w:hanging="243"/>
      </w:pPr>
      <w:rPr>
        <w:rFonts w:hint="default"/>
        <w:lang w:val="ru-RU" w:eastAsia="en-US" w:bidi="ar-SA"/>
      </w:rPr>
    </w:lvl>
    <w:lvl w:ilvl="7" w:tplc="3774B078">
      <w:numFmt w:val="bullet"/>
      <w:lvlText w:val="•"/>
      <w:lvlJc w:val="left"/>
      <w:pPr>
        <w:ind w:left="7659" w:hanging="243"/>
      </w:pPr>
      <w:rPr>
        <w:rFonts w:hint="default"/>
        <w:lang w:val="ru-RU" w:eastAsia="en-US" w:bidi="ar-SA"/>
      </w:rPr>
    </w:lvl>
    <w:lvl w:ilvl="8" w:tplc="824036B6">
      <w:numFmt w:val="bullet"/>
      <w:lvlText w:val="•"/>
      <w:lvlJc w:val="left"/>
      <w:pPr>
        <w:ind w:left="8739" w:hanging="243"/>
      </w:pPr>
      <w:rPr>
        <w:rFonts w:hint="default"/>
        <w:lang w:val="ru-RU" w:eastAsia="en-US" w:bidi="ar-SA"/>
      </w:rPr>
    </w:lvl>
  </w:abstractNum>
  <w:abstractNum w:abstractNumId="22">
    <w:nsid w:val="77C770CC"/>
    <w:multiLevelType w:val="multilevel"/>
    <w:tmpl w:val="413A9C80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788E2988"/>
    <w:multiLevelType w:val="multilevel"/>
    <w:tmpl w:val="9E6AC30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78E1200B"/>
    <w:multiLevelType w:val="hybridMultilevel"/>
    <w:tmpl w:val="07D849C2"/>
    <w:lvl w:ilvl="0" w:tplc="F236ADC8">
      <w:start w:val="1"/>
      <w:numFmt w:val="decimal"/>
      <w:lvlText w:val="%1."/>
      <w:lvlJc w:val="left"/>
      <w:pPr>
        <w:ind w:left="85" w:hanging="156"/>
      </w:pPr>
      <w:rPr>
        <w:rFonts w:ascii="Times New Roman" w:eastAsia="Times New Roman" w:hAnsi="Times New Roman" w:cs="Times New Roman" w:hint="default"/>
        <w:spacing w:val="-2"/>
        <w:w w:val="104"/>
        <w:sz w:val="15"/>
        <w:szCs w:val="15"/>
        <w:lang w:val="ru-RU" w:eastAsia="en-US" w:bidi="ar-SA"/>
      </w:rPr>
    </w:lvl>
    <w:lvl w:ilvl="1" w:tplc="559EEA7A">
      <w:numFmt w:val="bullet"/>
      <w:lvlText w:val="•"/>
      <w:lvlJc w:val="left"/>
      <w:pPr>
        <w:ind w:left="236" w:hanging="156"/>
      </w:pPr>
      <w:rPr>
        <w:rFonts w:hint="default"/>
        <w:lang w:val="ru-RU" w:eastAsia="en-US" w:bidi="ar-SA"/>
      </w:rPr>
    </w:lvl>
    <w:lvl w:ilvl="2" w:tplc="F2A8C83E">
      <w:numFmt w:val="bullet"/>
      <w:lvlText w:val="•"/>
      <w:lvlJc w:val="left"/>
      <w:pPr>
        <w:ind w:left="392" w:hanging="156"/>
      </w:pPr>
      <w:rPr>
        <w:rFonts w:hint="default"/>
        <w:lang w:val="ru-RU" w:eastAsia="en-US" w:bidi="ar-SA"/>
      </w:rPr>
    </w:lvl>
    <w:lvl w:ilvl="3" w:tplc="7C425F6C">
      <w:numFmt w:val="bullet"/>
      <w:lvlText w:val="•"/>
      <w:lvlJc w:val="left"/>
      <w:pPr>
        <w:ind w:left="548" w:hanging="156"/>
      </w:pPr>
      <w:rPr>
        <w:rFonts w:hint="default"/>
        <w:lang w:val="ru-RU" w:eastAsia="en-US" w:bidi="ar-SA"/>
      </w:rPr>
    </w:lvl>
    <w:lvl w:ilvl="4" w:tplc="4B86D2BA">
      <w:numFmt w:val="bullet"/>
      <w:lvlText w:val="•"/>
      <w:lvlJc w:val="left"/>
      <w:pPr>
        <w:ind w:left="704" w:hanging="156"/>
      </w:pPr>
      <w:rPr>
        <w:rFonts w:hint="default"/>
        <w:lang w:val="ru-RU" w:eastAsia="en-US" w:bidi="ar-SA"/>
      </w:rPr>
    </w:lvl>
    <w:lvl w:ilvl="5" w:tplc="BE705090">
      <w:numFmt w:val="bullet"/>
      <w:lvlText w:val="•"/>
      <w:lvlJc w:val="left"/>
      <w:pPr>
        <w:ind w:left="860" w:hanging="156"/>
      </w:pPr>
      <w:rPr>
        <w:rFonts w:hint="default"/>
        <w:lang w:val="ru-RU" w:eastAsia="en-US" w:bidi="ar-SA"/>
      </w:rPr>
    </w:lvl>
    <w:lvl w:ilvl="6" w:tplc="1A7A1FD8">
      <w:numFmt w:val="bullet"/>
      <w:lvlText w:val="•"/>
      <w:lvlJc w:val="left"/>
      <w:pPr>
        <w:ind w:left="1016" w:hanging="156"/>
      </w:pPr>
      <w:rPr>
        <w:rFonts w:hint="default"/>
        <w:lang w:val="ru-RU" w:eastAsia="en-US" w:bidi="ar-SA"/>
      </w:rPr>
    </w:lvl>
    <w:lvl w:ilvl="7" w:tplc="F50ED8F6">
      <w:numFmt w:val="bullet"/>
      <w:lvlText w:val="•"/>
      <w:lvlJc w:val="left"/>
      <w:pPr>
        <w:ind w:left="1172" w:hanging="156"/>
      </w:pPr>
      <w:rPr>
        <w:rFonts w:hint="default"/>
        <w:lang w:val="ru-RU" w:eastAsia="en-US" w:bidi="ar-SA"/>
      </w:rPr>
    </w:lvl>
    <w:lvl w:ilvl="8" w:tplc="F54E62B6">
      <w:numFmt w:val="bullet"/>
      <w:lvlText w:val="•"/>
      <w:lvlJc w:val="left"/>
      <w:pPr>
        <w:ind w:left="1328" w:hanging="156"/>
      </w:pPr>
      <w:rPr>
        <w:rFonts w:hint="default"/>
        <w:lang w:val="ru-RU" w:eastAsia="en-US" w:bidi="ar-SA"/>
      </w:rPr>
    </w:lvl>
  </w:abstractNum>
  <w:num w:numId="1">
    <w:abstractNumId w:val="21"/>
  </w:num>
  <w:num w:numId="2">
    <w:abstractNumId w:val="11"/>
  </w:num>
  <w:num w:numId="3">
    <w:abstractNumId w:val="24"/>
  </w:num>
  <w:num w:numId="4">
    <w:abstractNumId w:val="19"/>
  </w:num>
  <w:num w:numId="5">
    <w:abstractNumId w:val="17"/>
  </w:num>
  <w:num w:numId="6">
    <w:abstractNumId w:val="18"/>
  </w:num>
  <w:num w:numId="7">
    <w:abstractNumId w:val="20"/>
  </w:num>
  <w:num w:numId="8">
    <w:abstractNumId w:val="13"/>
  </w:num>
  <w:num w:numId="9">
    <w:abstractNumId w:val="14"/>
  </w:num>
  <w:num w:numId="10">
    <w:abstractNumId w:val="8"/>
  </w:num>
  <w:num w:numId="11">
    <w:abstractNumId w:val="6"/>
  </w:num>
  <w:num w:numId="12">
    <w:abstractNumId w:val="5"/>
  </w:num>
  <w:num w:numId="13">
    <w:abstractNumId w:val="4"/>
  </w:num>
  <w:num w:numId="14">
    <w:abstractNumId w:val="7"/>
  </w:num>
  <w:num w:numId="15">
    <w:abstractNumId w:val="3"/>
  </w:num>
  <w:num w:numId="16">
    <w:abstractNumId w:val="2"/>
  </w:num>
  <w:num w:numId="17">
    <w:abstractNumId w:val="1"/>
  </w:num>
  <w:num w:numId="18">
    <w:abstractNumId w:val="0"/>
  </w:num>
  <w:num w:numId="19">
    <w:abstractNumId w:val="8"/>
  </w:num>
  <w:num w:numId="20">
    <w:abstractNumId w:val="7"/>
    <w:lvlOverride w:ilvl="0">
      <w:startOverride w:val="1"/>
    </w:lvlOverride>
  </w:num>
  <w:num w:numId="21">
    <w:abstractNumId w:val="6"/>
  </w:num>
  <w:num w:numId="22">
    <w:abstractNumId w:val="5"/>
  </w:num>
  <w:num w:numId="23">
    <w:abstractNumId w:val="3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23"/>
  </w:num>
  <w:num w:numId="26">
    <w:abstractNumId w:val="16"/>
  </w:num>
  <w:num w:numId="27">
    <w:abstractNumId w:val="12"/>
  </w:num>
  <w:num w:numId="28">
    <w:abstractNumId w:val="15"/>
  </w:num>
  <w:num w:numId="29">
    <w:abstractNumId w:val="10"/>
  </w:num>
  <w:num w:numId="30">
    <w:abstractNumId w:val="22"/>
  </w:num>
  <w:num w:numId="3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277"/>
    <w:rsid w:val="00034277"/>
    <w:rsid w:val="000941A0"/>
    <w:rsid w:val="00105336"/>
    <w:rsid w:val="00145959"/>
    <w:rsid w:val="001F1005"/>
    <w:rsid w:val="0020412F"/>
    <w:rsid w:val="00272B0F"/>
    <w:rsid w:val="002F084D"/>
    <w:rsid w:val="003322F2"/>
    <w:rsid w:val="00364CD7"/>
    <w:rsid w:val="00381345"/>
    <w:rsid w:val="003A226B"/>
    <w:rsid w:val="003E25C4"/>
    <w:rsid w:val="0042229A"/>
    <w:rsid w:val="00431EBA"/>
    <w:rsid w:val="00475113"/>
    <w:rsid w:val="004C6EE5"/>
    <w:rsid w:val="00571ED3"/>
    <w:rsid w:val="005C7888"/>
    <w:rsid w:val="006E7393"/>
    <w:rsid w:val="00706728"/>
    <w:rsid w:val="00734D35"/>
    <w:rsid w:val="00767FC9"/>
    <w:rsid w:val="00792609"/>
    <w:rsid w:val="007F4B53"/>
    <w:rsid w:val="0086426B"/>
    <w:rsid w:val="00946F47"/>
    <w:rsid w:val="009666A6"/>
    <w:rsid w:val="009839E6"/>
    <w:rsid w:val="00A1386E"/>
    <w:rsid w:val="00B472B2"/>
    <w:rsid w:val="00C14089"/>
    <w:rsid w:val="00CA345D"/>
    <w:rsid w:val="00D52B87"/>
    <w:rsid w:val="00E07C35"/>
    <w:rsid w:val="00E10D06"/>
    <w:rsid w:val="00E34A61"/>
    <w:rsid w:val="00E57469"/>
    <w:rsid w:val="00F004CE"/>
    <w:rsid w:val="00F02327"/>
    <w:rsid w:val="00F039E1"/>
    <w:rsid w:val="00F354E3"/>
    <w:rsid w:val="00FB7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1"/>
    <w:link w:val="10"/>
    <w:uiPriority w:val="9"/>
    <w:qFormat/>
    <w:pPr>
      <w:ind w:left="404"/>
      <w:outlineLvl w:val="0"/>
    </w:pPr>
    <w:rPr>
      <w:b/>
      <w:bCs/>
      <w:sz w:val="24"/>
      <w:szCs w:val="24"/>
    </w:rPr>
  </w:style>
  <w:style w:type="paragraph" w:styleId="21">
    <w:name w:val="heading 2"/>
    <w:basedOn w:val="a1"/>
    <w:next w:val="a1"/>
    <w:link w:val="22"/>
    <w:uiPriority w:val="9"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paragraph" w:styleId="31">
    <w:name w:val="heading 3"/>
    <w:basedOn w:val="a1"/>
    <w:next w:val="a1"/>
    <w:link w:val="32"/>
    <w:uiPriority w:val="9"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paragraph" w:styleId="4">
    <w:name w:val="heading 4"/>
    <w:basedOn w:val="a1"/>
    <w:next w:val="a1"/>
    <w:link w:val="40"/>
    <w:uiPriority w:val="9"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US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val="en-US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val="en-US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val="en-US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1"/>
    <w:link w:val="a6"/>
    <w:uiPriority w:val="1"/>
    <w:qFormat/>
    <w:rPr>
      <w:sz w:val="24"/>
      <w:szCs w:val="24"/>
    </w:rPr>
  </w:style>
  <w:style w:type="paragraph" w:styleId="a7">
    <w:name w:val="List Paragraph"/>
    <w:basedOn w:val="a1"/>
    <w:uiPriority w:val="1"/>
    <w:qFormat/>
    <w:pPr>
      <w:spacing w:before="122"/>
      <w:ind w:left="644"/>
      <w:jc w:val="both"/>
    </w:pPr>
  </w:style>
  <w:style w:type="paragraph" w:customStyle="1" w:styleId="TableParagraph">
    <w:name w:val="Table Paragraph"/>
    <w:basedOn w:val="a1"/>
    <w:uiPriority w:val="1"/>
    <w:qFormat/>
    <w:pPr>
      <w:spacing w:before="78"/>
      <w:ind w:left="83"/>
    </w:pPr>
  </w:style>
  <w:style w:type="character" w:customStyle="1" w:styleId="22">
    <w:name w:val="Заголовок 2 Знак"/>
    <w:basedOn w:val="a2"/>
    <w:link w:val="21"/>
    <w:uiPriority w:val="9"/>
    <w:rsid w:val="00B472B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B472B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2"/>
    <w:link w:val="4"/>
    <w:uiPriority w:val="9"/>
    <w:rsid w:val="00B472B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B472B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B472B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B472B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B472B2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B472B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8">
    <w:name w:val="header"/>
    <w:basedOn w:val="a1"/>
    <w:link w:val="a9"/>
    <w:uiPriority w:val="99"/>
    <w:unhideWhenUsed/>
    <w:rsid w:val="00B472B2"/>
    <w:pPr>
      <w:widowControl/>
      <w:tabs>
        <w:tab w:val="center" w:pos="4680"/>
        <w:tab w:val="right" w:pos="9360"/>
      </w:tabs>
      <w:autoSpaceDE/>
      <w:autoSpaceDN/>
    </w:pPr>
    <w:rPr>
      <w:rFonts w:asciiTheme="minorHAnsi" w:eastAsiaTheme="minorEastAsia" w:hAnsiTheme="minorHAnsi" w:cstheme="minorBidi"/>
      <w:lang w:val="en-US"/>
    </w:rPr>
  </w:style>
  <w:style w:type="character" w:customStyle="1" w:styleId="a9">
    <w:name w:val="Верхний колонтитул Знак"/>
    <w:basedOn w:val="a2"/>
    <w:link w:val="a8"/>
    <w:uiPriority w:val="99"/>
    <w:rsid w:val="00B472B2"/>
    <w:rPr>
      <w:rFonts w:eastAsiaTheme="minorEastAsia"/>
    </w:rPr>
  </w:style>
  <w:style w:type="paragraph" w:styleId="aa">
    <w:name w:val="footer"/>
    <w:basedOn w:val="a1"/>
    <w:link w:val="ab"/>
    <w:uiPriority w:val="99"/>
    <w:unhideWhenUsed/>
    <w:rsid w:val="00B472B2"/>
    <w:pPr>
      <w:widowControl/>
      <w:tabs>
        <w:tab w:val="center" w:pos="4680"/>
        <w:tab w:val="right" w:pos="9360"/>
      </w:tabs>
      <w:autoSpaceDE/>
      <w:autoSpaceDN/>
    </w:pPr>
    <w:rPr>
      <w:rFonts w:asciiTheme="minorHAnsi" w:eastAsiaTheme="minorEastAsia" w:hAnsiTheme="minorHAnsi" w:cstheme="minorBidi"/>
      <w:lang w:val="en-US"/>
    </w:rPr>
  </w:style>
  <w:style w:type="character" w:customStyle="1" w:styleId="ab">
    <w:name w:val="Нижний колонтитул Знак"/>
    <w:basedOn w:val="a2"/>
    <w:link w:val="aa"/>
    <w:uiPriority w:val="99"/>
    <w:rsid w:val="00B472B2"/>
    <w:rPr>
      <w:rFonts w:eastAsiaTheme="minorEastAsia"/>
    </w:rPr>
  </w:style>
  <w:style w:type="paragraph" w:styleId="ac">
    <w:name w:val="No Spacing"/>
    <w:uiPriority w:val="1"/>
    <w:qFormat/>
    <w:rsid w:val="00B472B2"/>
    <w:pPr>
      <w:widowControl/>
      <w:autoSpaceDE/>
      <w:autoSpaceDN/>
    </w:pPr>
    <w:rPr>
      <w:rFonts w:eastAsiaTheme="minorEastAsia"/>
    </w:rPr>
  </w:style>
  <w:style w:type="character" w:customStyle="1" w:styleId="10">
    <w:name w:val="Заголовок 1 Знак"/>
    <w:basedOn w:val="a2"/>
    <w:link w:val="1"/>
    <w:uiPriority w:val="9"/>
    <w:rsid w:val="00B472B2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paragraph" w:styleId="ad">
    <w:name w:val="Title"/>
    <w:basedOn w:val="a1"/>
    <w:next w:val="a1"/>
    <w:link w:val="ae"/>
    <w:uiPriority w:val="10"/>
    <w:qFormat/>
    <w:rsid w:val="00B472B2"/>
    <w:pPr>
      <w:widowControl/>
      <w:pBdr>
        <w:bottom w:val="single" w:sz="8" w:space="4" w:color="4F81BD" w:themeColor="accent1"/>
      </w:pBdr>
      <w:autoSpaceDE/>
      <w:autoSpaceDN/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character" w:customStyle="1" w:styleId="ae">
    <w:name w:val="Название Знак"/>
    <w:basedOn w:val="a2"/>
    <w:link w:val="ad"/>
    <w:uiPriority w:val="10"/>
    <w:rsid w:val="00B472B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">
    <w:name w:val="Subtitle"/>
    <w:basedOn w:val="a1"/>
    <w:next w:val="a1"/>
    <w:link w:val="af0"/>
    <w:uiPriority w:val="11"/>
    <w:qFormat/>
    <w:rsid w:val="00B472B2"/>
    <w:pPr>
      <w:widowControl/>
      <w:numPr>
        <w:ilvl w:val="1"/>
      </w:numPr>
      <w:autoSpaceDE/>
      <w:autoSpaceDN/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character" w:customStyle="1" w:styleId="af0">
    <w:name w:val="Подзаголовок Знак"/>
    <w:basedOn w:val="a2"/>
    <w:link w:val="af"/>
    <w:uiPriority w:val="11"/>
    <w:rsid w:val="00B472B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Основной текст Знак"/>
    <w:basedOn w:val="a2"/>
    <w:link w:val="a5"/>
    <w:uiPriority w:val="1"/>
    <w:rsid w:val="00B472B2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23">
    <w:name w:val="Body Text 2"/>
    <w:basedOn w:val="a1"/>
    <w:link w:val="24"/>
    <w:uiPriority w:val="99"/>
    <w:unhideWhenUsed/>
    <w:rsid w:val="00B472B2"/>
    <w:pPr>
      <w:widowControl/>
      <w:autoSpaceDE/>
      <w:autoSpaceDN/>
      <w:spacing w:after="120" w:line="480" w:lineRule="auto"/>
    </w:pPr>
    <w:rPr>
      <w:rFonts w:asciiTheme="minorHAnsi" w:eastAsiaTheme="minorEastAsia" w:hAnsiTheme="minorHAnsi" w:cstheme="minorBidi"/>
      <w:lang w:val="en-US"/>
    </w:rPr>
  </w:style>
  <w:style w:type="character" w:customStyle="1" w:styleId="24">
    <w:name w:val="Основной текст 2 Знак"/>
    <w:basedOn w:val="a2"/>
    <w:link w:val="23"/>
    <w:uiPriority w:val="99"/>
    <w:rsid w:val="00B472B2"/>
    <w:rPr>
      <w:rFonts w:eastAsiaTheme="minorEastAsia"/>
    </w:rPr>
  </w:style>
  <w:style w:type="paragraph" w:styleId="33">
    <w:name w:val="Body Text 3"/>
    <w:basedOn w:val="a1"/>
    <w:link w:val="34"/>
    <w:uiPriority w:val="99"/>
    <w:unhideWhenUsed/>
    <w:rsid w:val="00B472B2"/>
    <w:pPr>
      <w:widowControl/>
      <w:autoSpaceDE/>
      <w:autoSpaceDN/>
      <w:spacing w:after="120" w:line="276" w:lineRule="auto"/>
    </w:pPr>
    <w:rPr>
      <w:rFonts w:asciiTheme="minorHAnsi" w:eastAsiaTheme="minorEastAsia" w:hAnsiTheme="minorHAnsi" w:cstheme="minorBidi"/>
      <w:sz w:val="16"/>
      <w:szCs w:val="16"/>
      <w:lang w:val="en-US"/>
    </w:rPr>
  </w:style>
  <w:style w:type="character" w:customStyle="1" w:styleId="34">
    <w:name w:val="Основной текст 3 Знак"/>
    <w:basedOn w:val="a2"/>
    <w:link w:val="33"/>
    <w:uiPriority w:val="99"/>
    <w:rsid w:val="00B472B2"/>
    <w:rPr>
      <w:rFonts w:eastAsiaTheme="minorEastAsia"/>
      <w:sz w:val="16"/>
      <w:szCs w:val="16"/>
    </w:rPr>
  </w:style>
  <w:style w:type="paragraph" w:styleId="af1">
    <w:name w:val="List"/>
    <w:basedOn w:val="a1"/>
    <w:uiPriority w:val="99"/>
    <w:unhideWhenUsed/>
    <w:rsid w:val="00B472B2"/>
    <w:pPr>
      <w:widowControl/>
      <w:autoSpaceDE/>
      <w:autoSpaceDN/>
      <w:spacing w:after="200" w:line="276" w:lineRule="auto"/>
      <w:ind w:left="360" w:hanging="36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25">
    <w:name w:val="List 2"/>
    <w:basedOn w:val="a1"/>
    <w:uiPriority w:val="99"/>
    <w:unhideWhenUsed/>
    <w:rsid w:val="00B472B2"/>
    <w:pPr>
      <w:widowControl/>
      <w:autoSpaceDE/>
      <w:autoSpaceDN/>
      <w:spacing w:after="200" w:line="276" w:lineRule="auto"/>
      <w:ind w:left="720" w:hanging="36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35">
    <w:name w:val="List 3"/>
    <w:basedOn w:val="a1"/>
    <w:uiPriority w:val="99"/>
    <w:unhideWhenUsed/>
    <w:rsid w:val="00B472B2"/>
    <w:pPr>
      <w:widowControl/>
      <w:autoSpaceDE/>
      <w:autoSpaceDN/>
      <w:spacing w:after="200" w:line="276" w:lineRule="auto"/>
      <w:ind w:left="1080" w:hanging="36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a0">
    <w:name w:val="List Bullet"/>
    <w:basedOn w:val="a1"/>
    <w:uiPriority w:val="99"/>
    <w:unhideWhenUsed/>
    <w:rsid w:val="00B472B2"/>
    <w:pPr>
      <w:widowControl/>
      <w:numPr>
        <w:numId w:val="10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20">
    <w:name w:val="List Bullet 2"/>
    <w:basedOn w:val="a1"/>
    <w:uiPriority w:val="99"/>
    <w:unhideWhenUsed/>
    <w:rsid w:val="00B472B2"/>
    <w:pPr>
      <w:widowControl/>
      <w:numPr>
        <w:numId w:val="11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30">
    <w:name w:val="List Bullet 3"/>
    <w:basedOn w:val="a1"/>
    <w:uiPriority w:val="99"/>
    <w:unhideWhenUsed/>
    <w:rsid w:val="00B472B2"/>
    <w:pPr>
      <w:widowControl/>
      <w:numPr>
        <w:numId w:val="12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a">
    <w:name w:val="List Number"/>
    <w:basedOn w:val="a1"/>
    <w:uiPriority w:val="99"/>
    <w:unhideWhenUsed/>
    <w:rsid w:val="00B472B2"/>
    <w:pPr>
      <w:widowControl/>
      <w:numPr>
        <w:numId w:val="14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2">
    <w:name w:val="List Number 2"/>
    <w:basedOn w:val="a1"/>
    <w:uiPriority w:val="99"/>
    <w:unhideWhenUsed/>
    <w:rsid w:val="00B472B2"/>
    <w:pPr>
      <w:widowControl/>
      <w:numPr>
        <w:numId w:val="15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3">
    <w:name w:val="List Number 3"/>
    <w:basedOn w:val="a1"/>
    <w:uiPriority w:val="99"/>
    <w:unhideWhenUsed/>
    <w:rsid w:val="00B472B2"/>
    <w:pPr>
      <w:widowControl/>
      <w:numPr>
        <w:numId w:val="16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af2">
    <w:name w:val="List Continue"/>
    <w:basedOn w:val="a1"/>
    <w:uiPriority w:val="99"/>
    <w:unhideWhenUsed/>
    <w:rsid w:val="00B472B2"/>
    <w:pPr>
      <w:widowControl/>
      <w:autoSpaceDE/>
      <w:autoSpaceDN/>
      <w:spacing w:after="120" w:line="276" w:lineRule="auto"/>
      <w:ind w:left="36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26">
    <w:name w:val="List Continue 2"/>
    <w:basedOn w:val="a1"/>
    <w:uiPriority w:val="99"/>
    <w:unhideWhenUsed/>
    <w:rsid w:val="00B472B2"/>
    <w:pPr>
      <w:widowControl/>
      <w:autoSpaceDE/>
      <w:autoSpaceDN/>
      <w:spacing w:after="120" w:line="276" w:lineRule="auto"/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36">
    <w:name w:val="List Continue 3"/>
    <w:basedOn w:val="a1"/>
    <w:uiPriority w:val="99"/>
    <w:unhideWhenUsed/>
    <w:rsid w:val="00B472B2"/>
    <w:pPr>
      <w:widowControl/>
      <w:autoSpaceDE/>
      <w:autoSpaceDN/>
      <w:spacing w:after="120" w:line="276" w:lineRule="auto"/>
      <w:ind w:left="108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af3">
    <w:name w:val="macro"/>
    <w:link w:val="af4"/>
    <w:uiPriority w:val="99"/>
    <w:unhideWhenUsed/>
    <w:rsid w:val="00B472B2"/>
    <w:pPr>
      <w:widowControl/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autoSpaceDE/>
      <w:autoSpaceDN/>
      <w:spacing w:after="200" w:line="276" w:lineRule="auto"/>
    </w:pPr>
    <w:rPr>
      <w:rFonts w:ascii="Courier" w:eastAsiaTheme="minorEastAsia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B472B2"/>
    <w:rPr>
      <w:rFonts w:ascii="Courier" w:eastAsiaTheme="minorEastAsia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B472B2"/>
    <w:pPr>
      <w:widowControl/>
      <w:autoSpaceDE/>
      <w:autoSpaceDN/>
      <w:spacing w:after="200" w:line="276" w:lineRule="auto"/>
    </w:pPr>
    <w:rPr>
      <w:rFonts w:asciiTheme="minorHAnsi" w:eastAsiaTheme="minorEastAsia" w:hAnsiTheme="minorHAnsi" w:cstheme="minorBidi"/>
      <w:i/>
      <w:iCs/>
      <w:color w:val="000000" w:themeColor="text1"/>
      <w:lang w:val="en-US"/>
    </w:rPr>
  </w:style>
  <w:style w:type="character" w:customStyle="1" w:styleId="28">
    <w:name w:val="Цитата 2 Знак"/>
    <w:basedOn w:val="a2"/>
    <w:link w:val="27"/>
    <w:uiPriority w:val="29"/>
    <w:rsid w:val="00B472B2"/>
    <w:rPr>
      <w:rFonts w:eastAsiaTheme="minorEastAsia"/>
      <w:i/>
      <w:iCs/>
      <w:color w:val="000000" w:themeColor="text1"/>
    </w:rPr>
  </w:style>
  <w:style w:type="paragraph" w:styleId="af5">
    <w:name w:val="caption"/>
    <w:basedOn w:val="a1"/>
    <w:next w:val="a1"/>
    <w:uiPriority w:val="35"/>
    <w:semiHidden/>
    <w:unhideWhenUsed/>
    <w:qFormat/>
    <w:rsid w:val="00B472B2"/>
    <w:pPr>
      <w:widowControl/>
      <w:autoSpaceDE/>
      <w:autoSpaceDN/>
      <w:spacing w:after="200"/>
    </w:pPr>
    <w:rPr>
      <w:rFonts w:asciiTheme="minorHAnsi" w:eastAsiaTheme="minorEastAsia" w:hAnsiTheme="minorHAnsi" w:cstheme="minorBidi"/>
      <w:b/>
      <w:bCs/>
      <w:color w:val="4F81BD" w:themeColor="accent1"/>
      <w:sz w:val="18"/>
      <w:szCs w:val="18"/>
      <w:lang w:val="en-US"/>
    </w:rPr>
  </w:style>
  <w:style w:type="character" w:styleId="af6">
    <w:name w:val="Strong"/>
    <w:basedOn w:val="a2"/>
    <w:uiPriority w:val="22"/>
    <w:qFormat/>
    <w:rsid w:val="00B472B2"/>
    <w:rPr>
      <w:b/>
      <w:bCs/>
    </w:rPr>
  </w:style>
  <w:style w:type="character" w:styleId="af7">
    <w:name w:val="Emphasis"/>
    <w:basedOn w:val="a2"/>
    <w:uiPriority w:val="20"/>
    <w:qFormat/>
    <w:rsid w:val="00B472B2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B472B2"/>
    <w:pPr>
      <w:widowControl/>
      <w:pBdr>
        <w:bottom w:val="single" w:sz="4" w:space="4" w:color="4F81BD" w:themeColor="accent1"/>
      </w:pBdr>
      <w:autoSpaceDE/>
      <w:autoSpaceDN/>
      <w:spacing w:before="200" w:after="280" w:line="276" w:lineRule="auto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lang w:val="en-US"/>
    </w:rPr>
  </w:style>
  <w:style w:type="character" w:customStyle="1" w:styleId="af9">
    <w:name w:val="Выделенная цитата Знак"/>
    <w:basedOn w:val="a2"/>
    <w:link w:val="af8"/>
    <w:uiPriority w:val="30"/>
    <w:rsid w:val="00B472B2"/>
    <w:rPr>
      <w:rFonts w:eastAsiaTheme="minorEastAsia"/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B472B2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B472B2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B472B2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B472B2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B472B2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B472B2"/>
    <w:pPr>
      <w:keepNext/>
      <w:keepLines/>
      <w:widowControl/>
      <w:autoSpaceDE/>
      <w:autoSpaceDN/>
      <w:spacing w:before="480" w:line="276" w:lineRule="auto"/>
      <w:ind w:left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  <w:lang w:val="en-US"/>
    </w:rPr>
  </w:style>
  <w:style w:type="table" w:styleId="aff0">
    <w:name w:val="Table Grid"/>
    <w:basedOn w:val="a3"/>
    <w:uiPriority w:val="59"/>
    <w:qFormat/>
    <w:rsid w:val="00B472B2"/>
    <w:pPr>
      <w:widowControl/>
      <w:autoSpaceDE/>
      <w:autoSpaceDN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1">
    <w:name w:val="Light Shading"/>
    <w:basedOn w:val="a3"/>
    <w:uiPriority w:val="60"/>
    <w:rsid w:val="00B472B2"/>
    <w:pPr>
      <w:widowControl/>
      <w:autoSpaceDE/>
      <w:autoSpaceDN/>
    </w:pPr>
    <w:rPr>
      <w:rFonts w:eastAsiaTheme="minorEastAsia"/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B472B2"/>
    <w:pPr>
      <w:widowControl/>
      <w:autoSpaceDE/>
      <w:autoSpaceDN/>
    </w:pPr>
    <w:rPr>
      <w:rFonts w:eastAsiaTheme="minorEastAsia"/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B472B2"/>
    <w:pPr>
      <w:widowControl/>
      <w:autoSpaceDE/>
      <w:autoSpaceDN/>
    </w:pPr>
    <w:rPr>
      <w:rFonts w:eastAsiaTheme="minorEastAsia"/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B472B2"/>
    <w:pPr>
      <w:widowControl/>
      <w:autoSpaceDE/>
      <w:autoSpaceDN/>
    </w:pPr>
    <w:rPr>
      <w:rFonts w:eastAsiaTheme="minorEastAsia"/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B472B2"/>
    <w:pPr>
      <w:widowControl/>
      <w:autoSpaceDE/>
      <w:autoSpaceDN/>
    </w:pPr>
    <w:rPr>
      <w:rFonts w:eastAsiaTheme="minorEastAsia"/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B472B2"/>
    <w:pPr>
      <w:widowControl/>
      <w:autoSpaceDE/>
      <w:autoSpaceDN/>
    </w:pPr>
    <w:rPr>
      <w:rFonts w:eastAsiaTheme="minorEastAsia"/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B472B2"/>
    <w:pPr>
      <w:widowControl/>
      <w:autoSpaceDE/>
      <w:autoSpaceDN/>
    </w:pPr>
    <w:rPr>
      <w:rFonts w:eastAsiaTheme="minorEastAsia"/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Normal1">
    <w:name w:val="Table Normal1"/>
    <w:uiPriority w:val="2"/>
    <w:semiHidden/>
    <w:qFormat/>
    <w:rsid w:val="009666A6"/>
    <w:rPr>
      <w:rFonts w:eastAsia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ff8">
    <w:name w:val="Hyperlink"/>
    <w:basedOn w:val="a2"/>
    <w:uiPriority w:val="99"/>
    <w:unhideWhenUsed/>
    <w:rsid w:val="009666A6"/>
    <w:rPr>
      <w:color w:val="0000FF"/>
      <w:u w:val="single"/>
    </w:rPr>
  </w:style>
  <w:style w:type="character" w:styleId="aff9">
    <w:name w:val="FollowedHyperlink"/>
    <w:basedOn w:val="a2"/>
    <w:uiPriority w:val="99"/>
    <w:semiHidden/>
    <w:unhideWhenUsed/>
    <w:rsid w:val="009666A6"/>
    <w:rPr>
      <w:color w:val="800080"/>
      <w:u w:val="single"/>
    </w:rPr>
  </w:style>
  <w:style w:type="paragraph" w:styleId="affa">
    <w:name w:val="Normal Indent"/>
    <w:basedOn w:val="a1"/>
    <w:uiPriority w:val="99"/>
    <w:unhideWhenUsed/>
    <w:rsid w:val="00E34A61"/>
    <w:pPr>
      <w:widowControl/>
      <w:autoSpaceDE/>
      <w:autoSpaceDN/>
      <w:spacing w:after="200" w:line="276" w:lineRule="auto"/>
      <w:ind w:left="720"/>
    </w:pPr>
    <w:rPr>
      <w:rFonts w:asciiTheme="minorHAnsi" w:eastAsiaTheme="minorHAnsi" w:hAnsiTheme="minorHAnsi" w:cstheme="minorBidi"/>
      <w:lang w:val="en-US"/>
    </w:rPr>
  </w:style>
  <w:style w:type="paragraph" w:styleId="affb">
    <w:name w:val="Balloon Text"/>
    <w:basedOn w:val="a1"/>
    <w:link w:val="affc"/>
    <w:uiPriority w:val="99"/>
    <w:semiHidden/>
    <w:unhideWhenUsed/>
    <w:rsid w:val="00431EBA"/>
    <w:rPr>
      <w:rFonts w:ascii="Tahoma" w:hAnsi="Tahoma" w:cs="Tahoma"/>
      <w:sz w:val="16"/>
      <w:szCs w:val="16"/>
    </w:rPr>
  </w:style>
  <w:style w:type="character" w:customStyle="1" w:styleId="affc">
    <w:name w:val="Текст выноски Знак"/>
    <w:basedOn w:val="a2"/>
    <w:link w:val="affb"/>
    <w:uiPriority w:val="99"/>
    <w:semiHidden/>
    <w:rsid w:val="00431EBA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1"/>
    <w:link w:val="10"/>
    <w:uiPriority w:val="9"/>
    <w:qFormat/>
    <w:pPr>
      <w:ind w:left="404"/>
      <w:outlineLvl w:val="0"/>
    </w:pPr>
    <w:rPr>
      <w:b/>
      <w:bCs/>
      <w:sz w:val="24"/>
      <w:szCs w:val="24"/>
    </w:rPr>
  </w:style>
  <w:style w:type="paragraph" w:styleId="21">
    <w:name w:val="heading 2"/>
    <w:basedOn w:val="a1"/>
    <w:next w:val="a1"/>
    <w:link w:val="22"/>
    <w:uiPriority w:val="9"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paragraph" w:styleId="31">
    <w:name w:val="heading 3"/>
    <w:basedOn w:val="a1"/>
    <w:next w:val="a1"/>
    <w:link w:val="32"/>
    <w:uiPriority w:val="9"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paragraph" w:styleId="4">
    <w:name w:val="heading 4"/>
    <w:basedOn w:val="a1"/>
    <w:next w:val="a1"/>
    <w:link w:val="40"/>
    <w:uiPriority w:val="9"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US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val="en-US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val="en-US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val="en-US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B472B2"/>
    <w:pPr>
      <w:keepNext/>
      <w:keepLines/>
      <w:widowControl/>
      <w:autoSpaceDE/>
      <w:autoSpaceDN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1"/>
    <w:link w:val="a6"/>
    <w:uiPriority w:val="1"/>
    <w:qFormat/>
    <w:rPr>
      <w:sz w:val="24"/>
      <w:szCs w:val="24"/>
    </w:rPr>
  </w:style>
  <w:style w:type="paragraph" w:styleId="a7">
    <w:name w:val="List Paragraph"/>
    <w:basedOn w:val="a1"/>
    <w:uiPriority w:val="1"/>
    <w:qFormat/>
    <w:pPr>
      <w:spacing w:before="122"/>
      <w:ind w:left="644"/>
      <w:jc w:val="both"/>
    </w:pPr>
  </w:style>
  <w:style w:type="paragraph" w:customStyle="1" w:styleId="TableParagraph">
    <w:name w:val="Table Paragraph"/>
    <w:basedOn w:val="a1"/>
    <w:uiPriority w:val="1"/>
    <w:qFormat/>
    <w:pPr>
      <w:spacing w:before="78"/>
      <w:ind w:left="83"/>
    </w:pPr>
  </w:style>
  <w:style w:type="character" w:customStyle="1" w:styleId="22">
    <w:name w:val="Заголовок 2 Знак"/>
    <w:basedOn w:val="a2"/>
    <w:link w:val="21"/>
    <w:uiPriority w:val="9"/>
    <w:rsid w:val="00B472B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B472B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2"/>
    <w:link w:val="4"/>
    <w:uiPriority w:val="9"/>
    <w:rsid w:val="00B472B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B472B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B472B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B472B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B472B2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B472B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8">
    <w:name w:val="header"/>
    <w:basedOn w:val="a1"/>
    <w:link w:val="a9"/>
    <w:uiPriority w:val="99"/>
    <w:unhideWhenUsed/>
    <w:rsid w:val="00B472B2"/>
    <w:pPr>
      <w:widowControl/>
      <w:tabs>
        <w:tab w:val="center" w:pos="4680"/>
        <w:tab w:val="right" w:pos="9360"/>
      </w:tabs>
      <w:autoSpaceDE/>
      <w:autoSpaceDN/>
    </w:pPr>
    <w:rPr>
      <w:rFonts w:asciiTheme="minorHAnsi" w:eastAsiaTheme="minorEastAsia" w:hAnsiTheme="minorHAnsi" w:cstheme="minorBidi"/>
      <w:lang w:val="en-US"/>
    </w:rPr>
  </w:style>
  <w:style w:type="character" w:customStyle="1" w:styleId="a9">
    <w:name w:val="Верхний колонтитул Знак"/>
    <w:basedOn w:val="a2"/>
    <w:link w:val="a8"/>
    <w:uiPriority w:val="99"/>
    <w:rsid w:val="00B472B2"/>
    <w:rPr>
      <w:rFonts w:eastAsiaTheme="minorEastAsia"/>
    </w:rPr>
  </w:style>
  <w:style w:type="paragraph" w:styleId="aa">
    <w:name w:val="footer"/>
    <w:basedOn w:val="a1"/>
    <w:link w:val="ab"/>
    <w:uiPriority w:val="99"/>
    <w:unhideWhenUsed/>
    <w:rsid w:val="00B472B2"/>
    <w:pPr>
      <w:widowControl/>
      <w:tabs>
        <w:tab w:val="center" w:pos="4680"/>
        <w:tab w:val="right" w:pos="9360"/>
      </w:tabs>
      <w:autoSpaceDE/>
      <w:autoSpaceDN/>
    </w:pPr>
    <w:rPr>
      <w:rFonts w:asciiTheme="minorHAnsi" w:eastAsiaTheme="minorEastAsia" w:hAnsiTheme="minorHAnsi" w:cstheme="minorBidi"/>
      <w:lang w:val="en-US"/>
    </w:rPr>
  </w:style>
  <w:style w:type="character" w:customStyle="1" w:styleId="ab">
    <w:name w:val="Нижний колонтитул Знак"/>
    <w:basedOn w:val="a2"/>
    <w:link w:val="aa"/>
    <w:uiPriority w:val="99"/>
    <w:rsid w:val="00B472B2"/>
    <w:rPr>
      <w:rFonts w:eastAsiaTheme="minorEastAsia"/>
    </w:rPr>
  </w:style>
  <w:style w:type="paragraph" w:styleId="ac">
    <w:name w:val="No Spacing"/>
    <w:uiPriority w:val="1"/>
    <w:qFormat/>
    <w:rsid w:val="00B472B2"/>
    <w:pPr>
      <w:widowControl/>
      <w:autoSpaceDE/>
      <w:autoSpaceDN/>
    </w:pPr>
    <w:rPr>
      <w:rFonts w:eastAsiaTheme="minorEastAsia"/>
    </w:rPr>
  </w:style>
  <w:style w:type="character" w:customStyle="1" w:styleId="10">
    <w:name w:val="Заголовок 1 Знак"/>
    <w:basedOn w:val="a2"/>
    <w:link w:val="1"/>
    <w:uiPriority w:val="9"/>
    <w:rsid w:val="00B472B2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paragraph" w:styleId="ad">
    <w:name w:val="Title"/>
    <w:basedOn w:val="a1"/>
    <w:next w:val="a1"/>
    <w:link w:val="ae"/>
    <w:uiPriority w:val="10"/>
    <w:qFormat/>
    <w:rsid w:val="00B472B2"/>
    <w:pPr>
      <w:widowControl/>
      <w:pBdr>
        <w:bottom w:val="single" w:sz="8" w:space="4" w:color="4F81BD" w:themeColor="accent1"/>
      </w:pBdr>
      <w:autoSpaceDE/>
      <w:autoSpaceDN/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character" w:customStyle="1" w:styleId="ae">
    <w:name w:val="Название Знак"/>
    <w:basedOn w:val="a2"/>
    <w:link w:val="ad"/>
    <w:uiPriority w:val="10"/>
    <w:rsid w:val="00B472B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">
    <w:name w:val="Subtitle"/>
    <w:basedOn w:val="a1"/>
    <w:next w:val="a1"/>
    <w:link w:val="af0"/>
    <w:uiPriority w:val="11"/>
    <w:qFormat/>
    <w:rsid w:val="00B472B2"/>
    <w:pPr>
      <w:widowControl/>
      <w:numPr>
        <w:ilvl w:val="1"/>
      </w:numPr>
      <w:autoSpaceDE/>
      <w:autoSpaceDN/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character" w:customStyle="1" w:styleId="af0">
    <w:name w:val="Подзаголовок Знак"/>
    <w:basedOn w:val="a2"/>
    <w:link w:val="af"/>
    <w:uiPriority w:val="11"/>
    <w:rsid w:val="00B472B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Основной текст Знак"/>
    <w:basedOn w:val="a2"/>
    <w:link w:val="a5"/>
    <w:uiPriority w:val="1"/>
    <w:rsid w:val="00B472B2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23">
    <w:name w:val="Body Text 2"/>
    <w:basedOn w:val="a1"/>
    <w:link w:val="24"/>
    <w:uiPriority w:val="99"/>
    <w:unhideWhenUsed/>
    <w:rsid w:val="00B472B2"/>
    <w:pPr>
      <w:widowControl/>
      <w:autoSpaceDE/>
      <w:autoSpaceDN/>
      <w:spacing w:after="120" w:line="480" w:lineRule="auto"/>
    </w:pPr>
    <w:rPr>
      <w:rFonts w:asciiTheme="minorHAnsi" w:eastAsiaTheme="minorEastAsia" w:hAnsiTheme="minorHAnsi" w:cstheme="minorBidi"/>
      <w:lang w:val="en-US"/>
    </w:rPr>
  </w:style>
  <w:style w:type="character" w:customStyle="1" w:styleId="24">
    <w:name w:val="Основной текст 2 Знак"/>
    <w:basedOn w:val="a2"/>
    <w:link w:val="23"/>
    <w:uiPriority w:val="99"/>
    <w:rsid w:val="00B472B2"/>
    <w:rPr>
      <w:rFonts w:eastAsiaTheme="minorEastAsia"/>
    </w:rPr>
  </w:style>
  <w:style w:type="paragraph" w:styleId="33">
    <w:name w:val="Body Text 3"/>
    <w:basedOn w:val="a1"/>
    <w:link w:val="34"/>
    <w:uiPriority w:val="99"/>
    <w:unhideWhenUsed/>
    <w:rsid w:val="00B472B2"/>
    <w:pPr>
      <w:widowControl/>
      <w:autoSpaceDE/>
      <w:autoSpaceDN/>
      <w:spacing w:after="120" w:line="276" w:lineRule="auto"/>
    </w:pPr>
    <w:rPr>
      <w:rFonts w:asciiTheme="minorHAnsi" w:eastAsiaTheme="minorEastAsia" w:hAnsiTheme="minorHAnsi" w:cstheme="minorBidi"/>
      <w:sz w:val="16"/>
      <w:szCs w:val="16"/>
      <w:lang w:val="en-US"/>
    </w:rPr>
  </w:style>
  <w:style w:type="character" w:customStyle="1" w:styleId="34">
    <w:name w:val="Основной текст 3 Знак"/>
    <w:basedOn w:val="a2"/>
    <w:link w:val="33"/>
    <w:uiPriority w:val="99"/>
    <w:rsid w:val="00B472B2"/>
    <w:rPr>
      <w:rFonts w:eastAsiaTheme="minorEastAsia"/>
      <w:sz w:val="16"/>
      <w:szCs w:val="16"/>
    </w:rPr>
  </w:style>
  <w:style w:type="paragraph" w:styleId="af1">
    <w:name w:val="List"/>
    <w:basedOn w:val="a1"/>
    <w:uiPriority w:val="99"/>
    <w:unhideWhenUsed/>
    <w:rsid w:val="00B472B2"/>
    <w:pPr>
      <w:widowControl/>
      <w:autoSpaceDE/>
      <w:autoSpaceDN/>
      <w:spacing w:after="200" w:line="276" w:lineRule="auto"/>
      <w:ind w:left="360" w:hanging="36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25">
    <w:name w:val="List 2"/>
    <w:basedOn w:val="a1"/>
    <w:uiPriority w:val="99"/>
    <w:unhideWhenUsed/>
    <w:rsid w:val="00B472B2"/>
    <w:pPr>
      <w:widowControl/>
      <w:autoSpaceDE/>
      <w:autoSpaceDN/>
      <w:spacing w:after="200" w:line="276" w:lineRule="auto"/>
      <w:ind w:left="720" w:hanging="36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35">
    <w:name w:val="List 3"/>
    <w:basedOn w:val="a1"/>
    <w:uiPriority w:val="99"/>
    <w:unhideWhenUsed/>
    <w:rsid w:val="00B472B2"/>
    <w:pPr>
      <w:widowControl/>
      <w:autoSpaceDE/>
      <w:autoSpaceDN/>
      <w:spacing w:after="200" w:line="276" w:lineRule="auto"/>
      <w:ind w:left="1080" w:hanging="36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a0">
    <w:name w:val="List Bullet"/>
    <w:basedOn w:val="a1"/>
    <w:uiPriority w:val="99"/>
    <w:unhideWhenUsed/>
    <w:rsid w:val="00B472B2"/>
    <w:pPr>
      <w:widowControl/>
      <w:numPr>
        <w:numId w:val="10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20">
    <w:name w:val="List Bullet 2"/>
    <w:basedOn w:val="a1"/>
    <w:uiPriority w:val="99"/>
    <w:unhideWhenUsed/>
    <w:rsid w:val="00B472B2"/>
    <w:pPr>
      <w:widowControl/>
      <w:numPr>
        <w:numId w:val="11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30">
    <w:name w:val="List Bullet 3"/>
    <w:basedOn w:val="a1"/>
    <w:uiPriority w:val="99"/>
    <w:unhideWhenUsed/>
    <w:rsid w:val="00B472B2"/>
    <w:pPr>
      <w:widowControl/>
      <w:numPr>
        <w:numId w:val="12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a">
    <w:name w:val="List Number"/>
    <w:basedOn w:val="a1"/>
    <w:uiPriority w:val="99"/>
    <w:unhideWhenUsed/>
    <w:rsid w:val="00B472B2"/>
    <w:pPr>
      <w:widowControl/>
      <w:numPr>
        <w:numId w:val="14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2">
    <w:name w:val="List Number 2"/>
    <w:basedOn w:val="a1"/>
    <w:uiPriority w:val="99"/>
    <w:unhideWhenUsed/>
    <w:rsid w:val="00B472B2"/>
    <w:pPr>
      <w:widowControl/>
      <w:numPr>
        <w:numId w:val="15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3">
    <w:name w:val="List Number 3"/>
    <w:basedOn w:val="a1"/>
    <w:uiPriority w:val="99"/>
    <w:unhideWhenUsed/>
    <w:rsid w:val="00B472B2"/>
    <w:pPr>
      <w:widowControl/>
      <w:numPr>
        <w:numId w:val="16"/>
      </w:numPr>
      <w:autoSpaceDE/>
      <w:autoSpaceDN/>
      <w:spacing w:after="200" w:line="276" w:lineRule="auto"/>
      <w:contextualSpacing/>
    </w:pPr>
    <w:rPr>
      <w:rFonts w:asciiTheme="minorHAnsi" w:eastAsiaTheme="minorEastAsia" w:hAnsiTheme="minorHAnsi" w:cstheme="minorBidi"/>
      <w:lang w:val="en-US"/>
    </w:rPr>
  </w:style>
  <w:style w:type="paragraph" w:styleId="af2">
    <w:name w:val="List Continue"/>
    <w:basedOn w:val="a1"/>
    <w:uiPriority w:val="99"/>
    <w:unhideWhenUsed/>
    <w:rsid w:val="00B472B2"/>
    <w:pPr>
      <w:widowControl/>
      <w:autoSpaceDE/>
      <w:autoSpaceDN/>
      <w:spacing w:after="120" w:line="276" w:lineRule="auto"/>
      <w:ind w:left="36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26">
    <w:name w:val="List Continue 2"/>
    <w:basedOn w:val="a1"/>
    <w:uiPriority w:val="99"/>
    <w:unhideWhenUsed/>
    <w:rsid w:val="00B472B2"/>
    <w:pPr>
      <w:widowControl/>
      <w:autoSpaceDE/>
      <w:autoSpaceDN/>
      <w:spacing w:after="120" w:line="276" w:lineRule="auto"/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36">
    <w:name w:val="List Continue 3"/>
    <w:basedOn w:val="a1"/>
    <w:uiPriority w:val="99"/>
    <w:unhideWhenUsed/>
    <w:rsid w:val="00B472B2"/>
    <w:pPr>
      <w:widowControl/>
      <w:autoSpaceDE/>
      <w:autoSpaceDN/>
      <w:spacing w:after="120" w:line="276" w:lineRule="auto"/>
      <w:ind w:left="1080"/>
      <w:contextualSpacing/>
    </w:pPr>
    <w:rPr>
      <w:rFonts w:asciiTheme="minorHAnsi" w:eastAsiaTheme="minorEastAsia" w:hAnsiTheme="minorHAnsi" w:cstheme="minorBidi"/>
      <w:lang w:val="en-US"/>
    </w:rPr>
  </w:style>
  <w:style w:type="paragraph" w:styleId="af3">
    <w:name w:val="macro"/>
    <w:link w:val="af4"/>
    <w:uiPriority w:val="99"/>
    <w:unhideWhenUsed/>
    <w:rsid w:val="00B472B2"/>
    <w:pPr>
      <w:widowControl/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autoSpaceDE/>
      <w:autoSpaceDN/>
      <w:spacing w:after="200" w:line="276" w:lineRule="auto"/>
    </w:pPr>
    <w:rPr>
      <w:rFonts w:ascii="Courier" w:eastAsiaTheme="minorEastAsia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B472B2"/>
    <w:rPr>
      <w:rFonts w:ascii="Courier" w:eastAsiaTheme="minorEastAsia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B472B2"/>
    <w:pPr>
      <w:widowControl/>
      <w:autoSpaceDE/>
      <w:autoSpaceDN/>
      <w:spacing w:after="200" w:line="276" w:lineRule="auto"/>
    </w:pPr>
    <w:rPr>
      <w:rFonts w:asciiTheme="minorHAnsi" w:eastAsiaTheme="minorEastAsia" w:hAnsiTheme="minorHAnsi" w:cstheme="minorBidi"/>
      <w:i/>
      <w:iCs/>
      <w:color w:val="000000" w:themeColor="text1"/>
      <w:lang w:val="en-US"/>
    </w:rPr>
  </w:style>
  <w:style w:type="character" w:customStyle="1" w:styleId="28">
    <w:name w:val="Цитата 2 Знак"/>
    <w:basedOn w:val="a2"/>
    <w:link w:val="27"/>
    <w:uiPriority w:val="29"/>
    <w:rsid w:val="00B472B2"/>
    <w:rPr>
      <w:rFonts w:eastAsiaTheme="minorEastAsia"/>
      <w:i/>
      <w:iCs/>
      <w:color w:val="000000" w:themeColor="text1"/>
    </w:rPr>
  </w:style>
  <w:style w:type="paragraph" w:styleId="af5">
    <w:name w:val="caption"/>
    <w:basedOn w:val="a1"/>
    <w:next w:val="a1"/>
    <w:uiPriority w:val="35"/>
    <w:semiHidden/>
    <w:unhideWhenUsed/>
    <w:qFormat/>
    <w:rsid w:val="00B472B2"/>
    <w:pPr>
      <w:widowControl/>
      <w:autoSpaceDE/>
      <w:autoSpaceDN/>
      <w:spacing w:after="200"/>
    </w:pPr>
    <w:rPr>
      <w:rFonts w:asciiTheme="minorHAnsi" w:eastAsiaTheme="minorEastAsia" w:hAnsiTheme="minorHAnsi" w:cstheme="minorBidi"/>
      <w:b/>
      <w:bCs/>
      <w:color w:val="4F81BD" w:themeColor="accent1"/>
      <w:sz w:val="18"/>
      <w:szCs w:val="18"/>
      <w:lang w:val="en-US"/>
    </w:rPr>
  </w:style>
  <w:style w:type="character" w:styleId="af6">
    <w:name w:val="Strong"/>
    <w:basedOn w:val="a2"/>
    <w:uiPriority w:val="22"/>
    <w:qFormat/>
    <w:rsid w:val="00B472B2"/>
    <w:rPr>
      <w:b/>
      <w:bCs/>
    </w:rPr>
  </w:style>
  <w:style w:type="character" w:styleId="af7">
    <w:name w:val="Emphasis"/>
    <w:basedOn w:val="a2"/>
    <w:uiPriority w:val="20"/>
    <w:qFormat/>
    <w:rsid w:val="00B472B2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B472B2"/>
    <w:pPr>
      <w:widowControl/>
      <w:pBdr>
        <w:bottom w:val="single" w:sz="4" w:space="4" w:color="4F81BD" w:themeColor="accent1"/>
      </w:pBdr>
      <w:autoSpaceDE/>
      <w:autoSpaceDN/>
      <w:spacing w:before="200" w:after="280" w:line="276" w:lineRule="auto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lang w:val="en-US"/>
    </w:rPr>
  </w:style>
  <w:style w:type="character" w:customStyle="1" w:styleId="af9">
    <w:name w:val="Выделенная цитата Знак"/>
    <w:basedOn w:val="a2"/>
    <w:link w:val="af8"/>
    <w:uiPriority w:val="30"/>
    <w:rsid w:val="00B472B2"/>
    <w:rPr>
      <w:rFonts w:eastAsiaTheme="minorEastAsia"/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B472B2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B472B2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B472B2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B472B2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B472B2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B472B2"/>
    <w:pPr>
      <w:keepNext/>
      <w:keepLines/>
      <w:widowControl/>
      <w:autoSpaceDE/>
      <w:autoSpaceDN/>
      <w:spacing w:before="480" w:line="276" w:lineRule="auto"/>
      <w:ind w:left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  <w:lang w:val="en-US"/>
    </w:rPr>
  </w:style>
  <w:style w:type="table" w:styleId="aff0">
    <w:name w:val="Table Grid"/>
    <w:basedOn w:val="a3"/>
    <w:uiPriority w:val="59"/>
    <w:qFormat/>
    <w:rsid w:val="00B472B2"/>
    <w:pPr>
      <w:widowControl/>
      <w:autoSpaceDE/>
      <w:autoSpaceDN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1">
    <w:name w:val="Light Shading"/>
    <w:basedOn w:val="a3"/>
    <w:uiPriority w:val="60"/>
    <w:rsid w:val="00B472B2"/>
    <w:pPr>
      <w:widowControl/>
      <w:autoSpaceDE/>
      <w:autoSpaceDN/>
    </w:pPr>
    <w:rPr>
      <w:rFonts w:eastAsiaTheme="minorEastAsia"/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B472B2"/>
    <w:pPr>
      <w:widowControl/>
      <w:autoSpaceDE/>
      <w:autoSpaceDN/>
    </w:pPr>
    <w:rPr>
      <w:rFonts w:eastAsiaTheme="minorEastAsia"/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B472B2"/>
    <w:pPr>
      <w:widowControl/>
      <w:autoSpaceDE/>
      <w:autoSpaceDN/>
    </w:pPr>
    <w:rPr>
      <w:rFonts w:eastAsiaTheme="minorEastAsia"/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B472B2"/>
    <w:pPr>
      <w:widowControl/>
      <w:autoSpaceDE/>
      <w:autoSpaceDN/>
    </w:pPr>
    <w:rPr>
      <w:rFonts w:eastAsiaTheme="minorEastAsia"/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B472B2"/>
    <w:pPr>
      <w:widowControl/>
      <w:autoSpaceDE/>
      <w:autoSpaceDN/>
    </w:pPr>
    <w:rPr>
      <w:rFonts w:eastAsiaTheme="minorEastAsia"/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B472B2"/>
    <w:pPr>
      <w:widowControl/>
      <w:autoSpaceDE/>
      <w:autoSpaceDN/>
    </w:pPr>
    <w:rPr>
      <w:rFonts w:eastAsiaTheme="minorEastAsia"/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B472B2"/>
    <w:pPr>
      <w:widowControl/>
      <w:autoSpaceDE/>
      <w:autoSpaceDN/>
    </w:pPr>
    <w:rPr>
      <w:rFonts w:eastAsiaTheme="minorEastAsia"/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B472B2"/>
    <w:pPr>
      <w:widowControl/>
      <w:autoSpaceDE/>
      <w:autoSpaceDN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B472B2"/>
    <w:pPr>
      <w:widowControl/>
      <w:autoSpaceDE/>
      <w:autoSpaceDN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B472B2"/>
    <w:pPr>
      <w:widowControl/>
      <w:autoSpaceDE/>
      <w:autoSpaceDN/>
    </w:pPr>
    <w:rPr>
      <w:rFonts w:eastAsiaTheme="minorEastAsia"/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B472B2"/>
    <w:pPr>
      <w:widowControl/>
      <w:autoSpaceDE/>
      <w:autoSpaceDN/>
    </w:pPr>
    <w:rPr>
      <w:rFonts w:eastAsiaTheme="minorEastAsia"/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Normal1">
    <w:name w:val="Table Normal1"/>
    <w:uiPriority w:val="2"/>
    <w:semiHidden/>
    <w:qFormat/>
    <w:rsid w:val="009666A6"/>
    <w:rPr>
      <w:rFonts w:eastAsia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ff8">
    <w:name w:val="Hyperlink"/>
    <w:basedOn w:val="a2"/>
    <w:uiPriority w:val="99"/>
    <w:unhideWhenUsed/>
    <w:rsid w:val="009666A6"/>
    <w:rPr>
      <w:color w:val="0000FF"/>
      <w:u w:val="single"/>
    </w:rPr>
  </w:style>
  <w:style w:type="character" w:styleId="aff9">
    <w:name w:val="FollowedHyperlink"/>
    <w:basedOn w:val="a2"/>
    <w:uiPriority w:val="99"/>
    <w:semiHidden/>
    <w:unhideWhenUsed/>
    <w:rsid w:val="009666A6"/>
    <w:rPr>
      <w:color w:val="800080"/>
      <w:u w:val="single"/>
    </w:rPr>
  </w:style>
  <w:style w:type="paragraph" w:styleId="affa">
    <w:name w:val="Normal Indent"/>
    <w:basedOn w:val="a1"/>
    <w:uiPriority w:val="99"/>
    <w:unhideWhenUsed/>
    <w:rsid w:val="00E34A61"/>
    <w:pPr>
      <w:widowControl/>
      <w:autoSpaceDE/>
      <w:autoSpaceDN/>
      <w:spacing w:after="200" w:line="276" w:lineRule="auto"/>
      <w:ind w:left="720"/>
    </w:pPr>
    <w:rPr>
      <w:rFonts w:asciiTheme="minorHAnsi" w:eastAsiaTheme="minorHAnsi" w:hAnsiTheme="minorHAnsi" w:cstheme="minorBidi"/>
      <w:lang w:val="en-US"/>
    </w:rPr>
  </w:style>
  <w:style w:type="paragraph" w:styleId="affb">
    <w:name w:val="Balloon Text"/>
    <w:basedOn w:val="a1"/>
    <w:link w:val="affc"/>
    <w:uiPriority w:val="99"/>
    <w:semiHidden/>
    <w:unhideWhenUsed/>
    <w:rsid w:val="00431EBA"/>
    <w:rPr>
      <w:rFonts w:ascii="Tahoma" w:hAnsi="Tahoma" w:cs="Tahoma"/>
      <w:sz w:val="16"/>
      <w:szCs w:val="16"/>
    </w:rPr>
  </w:style>
  <w:style w:type="character" w:customStyle="1" w:styleId="affc">
    <w:name w:val="Текст выноски Знак"/>
    <w:basedOn w:val="a2"/>
    <w:link w:val="affb"/>
    <w:uiPriority w:val="99"/>
    <w:semiHidden/>
    <w:rsid w:val="00431EBA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03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m.edsoo.ru/7f415e2e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m.edsoo.ru/7f415e2e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m.edsoo.ru/7f415e2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m.edsoo.ru/7f415e2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5e2e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4847</Words>
  <Characters>27628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32411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2023-09-08T14:50:00Z</cp:lastPrinted>
  <dcterms:created xsi:type="dcterms:W3CDTF">2024-08-30T16:08:00Z</dcterms:created>
  <dcterms:modified xsi:type="dcterms:W3CDTF">2024-09-26T05:56:00Z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2023-06-14T00:00:00Z</vt:filetime>
  </property>
  <property fmtid="{D5CDD505-2E9C-101B-9397-08002B2CF9AE}" pid="3" name="LastSaved">
    <vt:filetime>2023-08-18T00:00:00Z</vt:filetime>
  </property>
</Properties>
</file>